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5519907" name="019da9ce-0948-7f44-b23e-a524e5f1e6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70583" name="019da9ce-0948-7f44-b23e-a524e5f1e693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4467367" name="019da9cf-3ea4-71f5-a773-cb58a6aa690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1945630" name="019da9cf-3ea4-71f5-a773-cb58a6aa690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Materiallager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574144" name="019da9d5-53ea-7db1-85b4-0ffb44890b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094332" name="019da9d5-53ea-7db1-85b4-0ffb44890ba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5965094" name="019da9d5-c69c-7819-9f7b-f72c50e346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115553" name="019da9d5-c69c-7819-9f7b-f72c50e3462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931204" name="019da9dc-663b-7b54-a23f-c51b0ebc1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848888" name="019da9dc-663b-7b54-a23f-c51b0ebc145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2804411" name="019da9dc-98fd-76ef-a319-4354457afa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6527557" name="019da9dc-98fd-76ef-a319-4354457afaa3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2095823" name="019da9dd-28f0-7ede-8a85-414396ae05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768338" name="019da9dd-28f0-7ede-8a85-414396ae054f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9989809" name="019da9dd-e5fc-7878-be68-99cb43640a0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554884" name="019da9dd-e5fc-7878-be68-99cb43640a0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32026" name="019da9df-db0e-71b1-892b-7e79a091c9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044133" name="019da9df-db0e-71b1-892b-7e79a091c9b6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1439281" name="019da9e0-5126-79f9-a2ad-594e640645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202016" name="019da9e0-5126-79f9-a2ad-594e6406454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6124713" name="019da9e1-012f-71d5-b506-68d12f94a2c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284660" name="019da9e1-012f-71d5-b506-68d12f94a2c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8337932" name="019da9e1-a1ec-79dd-b864-97ed51ca66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5041896" name="019da9e1-a1ec-79dd-b864-97ed51ca66d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9777708" name="019da9e3-0524-7305-9a4f-3451ee0168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9525115" name="019da9e3-0524-7305-9a4f-3451ee016869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72613031" name="019da9e4-85fd-7c14-9a0e-fcb66b49b3d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417754" name="019da9e4-85fd-7c14-9a0e-fcb66b49b3d8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8880440" name="019da9e8-1f45-765d-863e-5bad43b40e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432544" name="019da9e8-1f45-765d-863e-5bad43b40e4e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693380" name="019da9e8-d4c0-7474-bb97-7d80119e33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2955810" name="019da9e8-d4c0-7474-bb97-7d80119e336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029276" name="019da9e9-8cbb-7cbf-8726-69e1594be1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3214089" name="019da9e9-8cbb-7cbf-8726-69e1594be15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495273" name="019da9ec-53c7-7702-beeb-40a8eaa3fa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9305345" name="019da9ec-53c7-7702-beeb-40a8eaa3fa83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948323" name="019da9ec-beea-7cdc-bba0-ce48b6f1e1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1352711" name="019da9ec-beea-7cdc-bba0-ce48b6f1e1d0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352815" name="019da9ec-f3ce-74a0-a0d0-de3e078606d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181129" name="019da9ec-f3ce-74a0-a0d0-de3e078606d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99490342" name="019da9ee-31d8-7dbf-9dcb-d707bb1731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6913839" name="019da9ee-31d8-7dbf-9dcb-d707bb17310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893544" name="019da9ee-505d-7b1a-b9d2-15a50ba1cb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72004" name="019da9ee-505d-7b1a-b9d2-15a50ba1cb75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links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673739" name="019da9f2-c719-77fc-b1c9-df3ec1d31b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6164682" name="019da9f2-c719-77fc-b1c9-df3ec1d31b7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802862" name="019da9f3-785b-7d8f-8985-a53debd5299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9244149" name="019da9f3-785b-7d8f-8985-a53debd5299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547678" name="019da9fa-ba41-7b58-a3cf-b7331887d8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1755874" name="019da9fa-ba41-7b58-a3cf-b7331887d8e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0760133" name="019da9fa-f3a2-7d24-9f47-65bd7ed794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277814" name="019da9fa-f3a2-7d24-9f47-65bd7ed794ea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7498314" name="019da9fd-0831-734b-8e42-1a6d7144835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32573" name="019da9fd-0831-734b-8e42-1a6d71448353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1591916" name="019da9fd-2a56-767c-8cf4-fbd6a80529e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6336" name="019da9fd-2a56-767c-8cf4-fbd6a80529ee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links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8049203" name="019da9fd-a8e5-7172-9212-cab11e11561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1513318" name="019da9fd-a8e5-7172-9212-cab11e11561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537541" name="019da9fd-f47c-745e-816b-5f022d059b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713289" name="019da9fd-f47c-745e-816b-5f022d059ba7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105267" name="019daa00-6d86-7209-bb91-74afe11acd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4768294" name="019daa00-6d86-7209-bb91-74afe11acd9e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694238" name="019daa00-c286-7018-a4e9-fce555db92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1128968" name="019daa00-c286-7018-a4e9-fce555db921f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6858032" name="019daa01-5075-7f94-85eb-eba3b062e2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2426002" name="019daa01-5075-7f94-85eb-eba3b062e21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576795" name="019daa01-c99f-705a-a0f1-ba20f54714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8204500" name="019daa01-c99f-705a-a0f1-ba20f54714f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903319" name="019daa06-2707-78ea-a675-daf2bbba94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449022" name="019daa06-2707-78ea-a675-daf2bbba945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1832002" name="019daa06-6089-7f1d-a9b1-0ff601231d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55818" name="019daa06-6089-7f1d-a9b1-0ff601231d98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rechts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8117047" name="019daa07-5c46-7a2e-afb1-93f9b99a8e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4101775" name="019daa07-5c46-7a2e-afb1-93f9b99a8ee7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4980387" name="019daa07-80ea-7615-8f3c-950e60b5451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503885" name="019daa07-80ea-7615-8f3c-950e60b54510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6228668" name="019daa08-7b4d-7109-afaf-89e3101681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1514158" name="019daa08-7b4d-7109-afaf-89e3101681b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615138" name="019daa08-944b-7ade-8814-55ea321bf5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55560" name="019daa08-944b-7ade-8814-55ea321bf583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UG/ DG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6684742" name="019daa0e-27b5-74f7-aa38-1ef70cae5b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9625625" name="019daa0e-27b5-74f7-aa38-1ef70cae5bd5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7597922" name="019daa0e-5f7a-73b7-9232-e9a40f7c166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859919" name="019daa0e-5f7a-73b7-9232-e9a40f7c166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EFH.Läufebachweg 7 Läufebachweg 7, 8047 Zürich</w:t>
          </w:r>
        </w:p>
        <w:p>
          <w:pPr>
            <w:spacing w:before="0" w:after="0"/>
          </w:pPr>
          <w:r>
            <w:t>803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