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EFH,Vorderdorfstrasse 17, 8753 Mollis</w:t>
          </w:r>
        </w:p>
        <w:p>
          <w:pPr>
            <w:spacing w:before="0" w:after="0"/>
          </w:pPr>
          <w:r>
            <w:t>DN 806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