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EFH,Vorderdorfstrasse 17, 8753 Mollis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0810527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70270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