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Decke/ 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46546835" name="019d9b30-7261-7e8d-944c-1c704fb9ce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4243891" name="019d9b30-7261-7e8d-944c-1c704fb9ce7c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8021593" name="019d9b30-a059-7ae4-a497-cd5cf62d38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1888055" name="019d9b30-a059-7ae4-a497-cd5cf62d383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DG- 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4178033" name="019d9b33-cb30-77fd-8702-1249c377b2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5249816" name="019d9b33-cb30-77fd-8702-1249c377b211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3429240" name="019d9b34-06fa-78ac-aa86-b89389d150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8775371" name="019d9b34-06fa-78ac-aa86-b89389d15036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rechts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5945968" name="019d9b36-3f16-72ad-a0f5-3b6257c9c0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6689199" name="019d9b36-3f16-72ad-a0f5-3b6257c9c08d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6934773" name="019d9b36-92d8-744c-9708-6b204ed8db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0953934" name="019d9b36-92d8-744c-9708-6b204ed8db4a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rechts, vorne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0703983" name="019d9b39-c731-73e5-81b3-1d2fde063b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9865645" name="019d9b39-c731-73e5-81b3-1d2fde063b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3159895" name="019d9b3a-3131-781c-a988-3e60aa88cd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6938655" name="019d9b3a-3131-781c-a988-3e60aa88cdbb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DG- UG</w:t>
            </w:r>
          </w:p>
          <w:p>
            <w:pPr>
              <w:spacing w:before="0" w:after="0"/>
            </w:pPr>
            <w:r>
              <w:t>Fensterrahmen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9284923" name="019d9b3b-858a-7095-a324-69e2bb6153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2786753" name="019d9b3b-858a-7095-a324-69e2bb61533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3903074" name="019d9b3c-b6fd-7cb4-9a30-c294043c9f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5409255" name="019d9b3c-b6fd-7cb4-9a30-c294043c9fc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links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1363955" name="019d9b3f-32ae-73b6-b9d6-deead02926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3188182" name="019d9b3f-32ae-73b6-b9d6-deead029264b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165064" name="019d9b3f-7c9c-706d-a2be-6408bd3762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6838749" name="019d9b3f-7c9c-706d-a2be-6408bd3762a8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 Büro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1532427" name="019d9b44-27ab-7c27-9a1b-200b864c24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0988772" name="019d9b44-27ab-7c27-9a1b-200b864c24ac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3233023" name="019d9b44-5435-7879-84ef-68cfec8c91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8784054" name="019d9b44-5435-7879-84ef-68cfec8c91f6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7686379" name="019d9b45-d7a8-7908-ae0c-6eefc7a6b6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6839027" name="019d9b45-d7a8-7908-ae0c-6eefc7a6b6d6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8281134" name="019d9b46-1f8d-7dc5-88c9-1fe896fd75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6662312" name="019d9b46-1f8d-7dc5-88c9-1fe896fd7588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Werkstatt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3954871" name="019d9b49-c4cd-7661-a9b5-301d564ede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3519790" name="019d9b49-c4cd-7661-a9b5-301d564eded3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7853504" name="019d9b4a-aabd-71a2-82ed-74bdb2872c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8807450" name="019d9b4a-aabd-71a2-82ed-74bdb2872c2b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5469866" name="019d9b4d-0519-7517-9091-e7346863df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9445152" name="019d9b4d-0519-7517-9091-e7346863df8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91867" name="019d9b4d-74e9-758b-a191-ef4f40564e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9627114" name="019d9b4d-74e9-758b-a191-ef4f40564e72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Reduit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9133211" name="019d9b4e-6d4a-7f44-98bf-0b31f50a4e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7565837" name="019d9b4e-6d4a-7f44-98bf-0b31f50a4e78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3692395" name="019d9b4e-cc33-77cf-8909-bdf7eed16a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1157978" name="019d9b4e-cc33-77cf-8909-bdf7eed16a5d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DG-UG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3666082" name="019d9b50-d1a8-73a7-9128-3fc468a199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1349103" name="019d9b50-d1a8-73a7-9128-3fc468a199ab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2309272" name="019d9b51-2bbd-7df1-a03f-a894cc40c1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5945240" name="019d9b51-2bbd-7df1-a03f-a894cc40c15d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7437524" name="019d9b52-583e-772e-94aa-d2113a5eb16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574476" name="019d9b52-583e-772e-94aa-d2113a5eb16d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070294" name="019d9b52-b204-7c89-9dd6-d42097e0ac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1409768" name="019d9b52-b204-7c89-9dd6-d42097e0acb2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2653353" name="019d9b54-7c0e-7546-8700-1c2d368936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4367280" name="019d9b54-7c0e-7546-8700-1c2d3689362f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0751962" name="019d9b54-bb7e-7943-89b4-efb61b21c7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7783792" name="019d9b54-bb7e-7943-89b4-efb61b21c79e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EFH,Vorderdorfstrasse 17, 8753 Mollis</w:t>
          </w:r>
        </w:p>
        <w:p>
          <w:pPr>
            <w:spacing w:before="0" w:after="0"/>
          </w:pPr>
          <w:r>
            <w:t>DN 806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footer.xml" Type="http://schemas.openxmlformats.org/officeDocument/2006/relationships/footer" Id="rId3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