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Dörflistrasse 16A Dörflistrasse 16A, 8572 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861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4098958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717858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