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893308" name="019d95f6-92d7-73e0-8679-8084669d7f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500317" name="019d95f6-92d7-73e0-8679-8084669d7fa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0527669" name="019d95f6-c5f3-7a63-bc87-5595c636cf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772461" name="019d95f6-c5f3-7a63-bc87-5595c636cf3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932646" name="019d95f9-6c8c-7cd6-8943-6d8576a696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148411" name="019d95f9-6c8c-7cd6-8943-6d8576a6961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4406541" name="019d95f9-9479-745d-bb28-9f0cb2c1c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869597" name="019d95f9-9479-745d-bb28-9f0cb2c1cba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918187" name="019d95fb-f2d2-71fb-9612-ad7d8f7866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876674" name="019d95fb-f2d2-71fb-9612-ad7d8f7866a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706714" name="019d95fc-10c6-7cb9-be41-098e15537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344944" name="019d95fc-10c6-7cb9-be41-098e1553783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789737" name="019d95ff-7aad-74ab-8a98-d20dcf1260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827568" name="019d95ff-7aad-74ab-8a98-d20dcf12609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6407079" name="019d95ff-b1cb-7947-a1b9-958ac0a6c7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262623" name="019d95ff-b1cb-7947-a1b9-958ac0a6c78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2227833" name="019d9600-63e0-79b7-8f87-31e5229a13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392340" name="019d9600-63e0-79b7-8f87-31e5229a133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0837869" name="019d9600-9bd2-71d7-87dc-bc1e253949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644876" name="019d9600-9bd2-71d7-87dc-bc1e2539497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977565" name="019d9a2b-c336-7ba7-b175-2fc9835d36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095772" name="019d9a2b-c336-7ba7-b175-2fc9835d365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0665430" name="019d9a2c-0808-7744-9763-438dfc9070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656466" name="019d9a2c-0808-7744-9763-438dfc90703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476758" name="019d9604-fd2e-7f98-baae-5c63f7f53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734011" name="019d9604-fd2e-7f98-baae-5c63f7f539e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651228" name="019d9605-1f27-77ec-a7d4-d4b4b196da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577351" name="019d9605-1f27-77ec-a7d4-d4b4b196da1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6443923" name="019d9606-6fec-7f7d-9de2-b48342ab55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426615" name="019d9606-6fec-7f7d-9de2-b48342ab550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264848" name="019d9606-8f5b-7f8b-b33e-5ea210ef69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811537" name="019d9606-8f5b-7f8b-b33e-5ea210ef691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Chemineè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6911811" name="019d9609-bda6-7041-a756-39c7bc2ef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516940" name="019d9609-bda6-7041-a756-39c7bc2efef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464887" name="019d9609-d782-770a-a271-e96a8aa5e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541986" name="019d9609-d782-770a-a271-e96a8aa5e5a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3251787" name="019d960b-821a-7686-8d98-16b2933ef7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932096" name="019d960b-821a-7686-8d98-16b2933ef7d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097871" name="019d960b-9c44-78d1-a69a-d4ac39f9fd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835473" name="019d960b-9c44-78d1-a69a-d4ac39f9fda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490387" name="019d960e-844f-74c8-8f05-8db917cc20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40068" name="019d960e-844f-74c8-8f05-8db917cc20b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387183" name="019d960e-b09e-709e-be30-f35aaaaae6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668054" name="019d960e-b09e-709e-be30-f35aaaaae64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54427" name="019d9611-5066-790f-ad5f-eee83d39d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427780" name="019d9611-5066-790f-ad5f-eee83d39dba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8595084" name="019d9611-79d1-7b3a-a8f4-755324bfac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379426" name="019d9611-79d1-7b3a-a8f4-755324bfac5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237484" name="019d9615-da7a-7cc4-9fef-5fafa7d17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37740" name="019d9615-da7a-7cc4-9fef-5fafa7d179f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5361176" name="019d9615-fa1c-73e7-a904-5973ac96b1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998489" name="019d9615-fa1c-73e7-a904-5973ac96b15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106377" name="019d9616-5c10-7f05-bb81-20869a050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182358" name="019d9616-5c10-7f05-bb81-20869a0508b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212420" name="019d9616-950f-74a6-adef-af73e99a3e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404973" name="019d9616-950f-74a6-adef-af73e99a3eb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898499" name="019d961c-8a24-7faa-a286-707e99d41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707380" name="019d961c-8a24-7faa-a286-707e99d4115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231078" name="019d961c-ac23-782a-82fd-d9c72051d6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280152" name="019d961c-ac23-782a-82fd-d9c72051d6d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5401740" name="019d961f-f722-7dd1-a6aa-e9df2c08d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876502" name="019d961f-f722-7dd1-a6aa-e9df2c08d9c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862967" name="019d9620-185c-7575-bb23-339182edee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639605" name="019d9620-185c-7575-bb23-339182edeef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1028195" name="019d9623-9bfc-7900-8c71-625c85c9f0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780921" name="019d9623-9bfc-7900-8c71-625c85c9f09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282867" name="019d9624-033c-7fb4-9639-9ac822ae07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387708" name="019d9624-033c-7fb4-9639-9ac822ae070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865230" name="019d9628-35e7-7206-b62e-c9c1a9f0eb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640045" name="019d9628-35e7-7206-b62e-c9c1a9f0eb2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426659" name="019d9628-4f6a-78db-9689-162b9209e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010008" name="019d9628-4f6a-78db-9689-162b9209e4b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2187622" name="019d9628-b03a-732a-85b8-2060eea4b9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725825" name="019d9628-b03a-732a-85b8-2060eea4b99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8603831" name="019d9628-d167-77bd-8229-2fb4b98108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639335" name="019d9628-d167-77bd-8229-2fb4b98108b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Dörflistrasse 16A Dörflistrasse 16A, 8572 Berg</w:t>
          </w:r>
        </w:p>
        <w:p>
          <w:pPr>
            <w:spacing w:before="0" w:after="0"/>
          </w:pPr>
          <w:r>
            <w:t>861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