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EFH.Rebenweg 17 Rebenweg 17, 5647 Oberrüti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60450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107242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