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4353582" name="019d717d-8cf1-77f7-a184-431b479d2d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0694443" name="019d717d-8cf1-77f7-a184-431b479d2d9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1741844" name="019d717d-b032-79c3-816d-fc77256531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0579125" name="019d717d-b032-79c3-816d-fc772565314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5924387" name="019d717e-8502-7afd-ab12-676a24ed58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1649318" name="019d717e-8502-7afd-ab12-676a24ed58f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4325310" name="019d717e-b7dc-7236-9602-4fafffccbb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8313427" name="019d717e-b7dc-7236-9602-4fafffccbb8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alle 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5906319" name="019d717f-bc5e-767b-91e4-5335862f4c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9477042" name="019d717f-bc5e-767b-91e4-5335862f4c1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3769219" name="019d717f-e447-70d3-8921-b78ff9dcbf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4385425" name="019d717f-e447-70d3-8921-b78ff9dcbf8b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OG/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6202341" name="019d7181-4578-7281-9ad7-fd05753137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2819635" name="019d7181-4578-7281-9ad7-fd05753137c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8059200" name="019d7181-636c-7540-9144-38f9efc94e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3156328" name="019d7181-636c-7540-9144-38f9efc94eec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0653493" name="019d7182-6453-7994-b101-6efd57f15e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2027077" name="019d7182-6453-7994-b101-6efd57f15e9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842073" name="019d7182-8eba-7d0f-99ef-4c4e995b10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196656" name="019d7182-8eba-7d0f-99ef-4c4e995b102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/ 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1360078" name="019d7184-15e2-7222-90eb-6ca7a6f2c7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2810169" name="019d7184-15e2-7222-90eb-6ca7a6f2c70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597935" name="019d7187-fb6d-7172-b8b1-ccbd551ae1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1025455" name="019d7187-fb6d-7172-b8b1-ccbd551ae1fe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4538109" name="019d7189-7e3e-768c-85ae-22ad327976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9224108" name="019d7189-7e3e-768c-85ae-22ad3279769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2286957" name="019d718a-8982-7e84-acb7-d8bb6cf3a7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9764931" name="019d718a-8982-7e84-acb7-d8bb6cf3a75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EG/UG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2146676" name="019d7197-93bf-72c0-a515-e5d983e817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3369670" name="019d7197-93bf-72c0-a515-e5d983e8178d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0219330" name="019d7197-a859-7b51-bfa5-e3e7741730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025895" name="019d7197-a859-7b51-bfa5-e3e77417306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4402631" name="019d7199-31ef-7805-a238-b10ddfd102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8294028" name="019d7199-31ef-7805-a238-b10ddfd10285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5678953" name="019d7199-4e70-795f-ad73-c2355dc68a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5426789" name="019d7199-4e70-795f-ad73-c2355dc68a9d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4894735" name="019d7193-a3fe-7e38-8f49-d684d0fa45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7061731" name="019d7193-a3fe-7e38-8f49-d684d0fa459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9628195" name="019d719a-0734-7078-8a03-df5c0197bb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6757593" name="019d719a-0734-7078-8a03-df5c0197bb7f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1740849" name="019d7195-8011-715e-a6ae-706438ee5b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8368802" name="019d7195-8011-715e-a6ae-706438ee5b2b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0326918" name="019d719a-4a8a-735d-be61-a292865629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5545181" name="019d719a-4a8a-735d-be61-a292865629d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2993209" name="019d719b-a4a2-700d-9bec-0eabdd9978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2288210" name="019d719b-a4a2-700d-9bec-0eabdd997858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912431" name="019d719b-c11a-7dfa-949d-bd782b6b37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9530006" name="019d719b-c11a-7dfa-949d-bd782b6b37e0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7265376" name="019d719c-472c-7627-b7ae-32f353f4bc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7893381" name="019d719c-472c-7627-b7ae-32f353f4bc9a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1828628" name="019d719c-5a7d-75f4-857a-c1a41f6b70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4151130" name="019d719c-5a7d-75f4-857a-c1a41f6b70a6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2846124" name="019d719c-ea64-752b-8581-411aa4de20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9145808" name="019d719c-ea64-752b-8581-411aa4de20cf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853428" name="019d719d-01c4-74c5-aad9-b5a3390c91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2567229" name="019d719d-01c4-74c5-aad9-b5a3390c9104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EFH.Rebenweg 17 Rebenweg 17, 5647 Oberrüti</w:t>
          </w:r>
        </w:p>
        <w:p>
          <w:pPr>
            <w:spacing w:before="0" w:after="0"/>
          </w:pPr>
          <w:r>
            <w:t>DN 845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