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Illingerstrasse 71, 8424 Embrach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4041265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2190170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