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Illingerstrasse 71, 8424 Embrach</w:t>
          </w:r>
        </w:p>
        <w:p>
          <w:pPr>
            <w:spacing w:before="0" w:after="0"/>
          </w:pPr>
          <w:r>
            <w:t>DN 855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