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Waschküche, Dusche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Boden,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1121840" name="019d90db-e447-7ac1-9b55-b1a9ab31a9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914911" name="019d90db-e447-7ac1-9b55-b1a9ab31a97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3092971" name="019d90dc-4ef2-7a64-a6e7-8403bb674d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077320" name="019d90dc-4ef2-7a64-a6e7-8403bb674d8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Fenster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Fenster 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7209253" name="019d90e3-75d9-750c-8e83-f26d8007c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877334" name="019d90e3-75d9-750c-8e83-f26d8007c0e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2983073" name="019d90e3-db6a-7386-a122-b2f0524e76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76410" name="019d90e3-db6a-7386-a122-b2f0524e768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Gang,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4851567" name="019d90e6-0f4e-7d72-9f31-576aa5a49b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494056" name="019d90e6-0f4e-7d72-9f31-576aa5a49b7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2174713" name="019d90e6-7404-77f4-ab4c-6a623a10f9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468872" name="019d90e6-7404-77f4-ab4c-6a623a10f97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4669498" name="019d90ef-27bf-7160-ba6f-db84ece857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093102" name="019d90ef-27bf-7160-ba6f-db84ece857c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5909221" name="019d90ef-7182-7a4d-ad39-d7f392f87f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702528" name="019d90ef-7182-7a4d-ad39-d7f392f87f6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7587326" name="019d90f0-b95e-788d-955d-675301d037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830931" name="019d90f0-b95e-788d-955d-675301d0372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3232889" name="019d90f1-05d5-7b02-9234-bfc0a30b92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600856" name="019d90f1-05d5-7b02-9234-bfc0a30b92f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0526974" name="019d90f2-cb02-7858-a2f0-2ff354ed3e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617835" name="019d90f2-cb02-7858-a2f0-2ff354ed3ea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6065990" name="019d90f3-17b5-7131-98d4-cf0ccb5558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167481" name="019d90f3-17b5-7131-98d4-cf0ccb5558b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7765354" name="019d90f7-126b-7aac-8bd4-e0e1199025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426733" name="019d90f7-126b-7aac-8bd4-e0e1199025b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4390216" name="019d90f7-96aa-7df8-8009-4691442d0f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275174" name="019d90f7-96aa-7df8-8009-4691442d0f3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3606693" name="019d90f8-9873-7fff-9e95-87e4f407b7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949647" name="019d90f8-9873-7fff-9e95-87e4f407b79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1784437" name="019d90f8-d10b-72bb-ad72-8809fbb7b0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944109" name="019d90f8-d10b-72bb-ad72-8809fbb7b08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8144929" name="019d90f9-c017-79c4-a187-cfc895e4fc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343037" name="019d90f9-c017-79c4-a187-cfc895e4fc3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4874741" name="019d90fa-5bcc-797e-bc2f-8190cc073b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610536" name="019d90fa-5bcc-797e-bc2f-8190cc073bc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Treppenhaus, Gang</w:t>
            </w:r>
          </w:p>
          <w:p>
            <w:pPr>
              <w:spacing w:before="0" w:after="0"/>
            </w:pPr>
            <w:r>
              <w:t>DG-UG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2668261" name="019d90fe-461c-7de6-a45f-1dcfb2a70f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846069" name="019d90fe-461c-7de6-a45f-1dcfb2a70fa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7500785" name="019d90ff-5d4d-712f-b138-27c5467f72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171760" name="019d90ff-5d4d-712f-b138-27c5467f72c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4597936" name="019d9100-b355-759c-b758-00f355b145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574529" name="019d9100-b355-759c-b758-00f355b1454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7334660" name="019d9102-3611-7888-9b52-232aee7f8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710624" name="019d9102-3611-7888-9b52-232aee7f829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0173624" name="019d9104-dc7b-7487-aa8b-7e0ef10cbc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690450" name="019d9104-dc7b-7487-aa8b-7e0ef10cbca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1996623" name="019d9105-2c27-72aa-9495-7ccda3802c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754753" name="019d9105-2c27-72aa-9495-7ccda3802c5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168651" name="019d9106-8ccb-7d94-b4ed-e110f37fff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062262" name="019d9106-8ccb-7d94-b4ed-e110f37fffa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3264937" name="019d9106-dad5-75a9-9365-d67428cf88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18327" name="019d9106-dad5-75a9-9365-d67428cf887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5840919" name="019d9107-a9d5-7a94-b827-5186981691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243638" name="019d9107-a9d5-7a94-b827-51869816912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8096627" name="019d9107-dc60-72f0-a5ab-0a22bb1220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607431" name="019d9107-dc60-72f0-a5ab-0a22bb1220e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8698181" name="019d910c-a466-7bd1-8e6f-0c784a25e1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512719" name="019d910c-a466-7bd1-8e6f-0c784a25e1d7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2555913" name="019d910c-e4ba-7871-955f-1cbeae1eaa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109539" name="019d910c-e4ba-7871-955f-1cbeae1eaad4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5145535" name="019d910e-f905-7f56-bcae-cb3d0074b9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185355" name="019d910e-f905-7f56-bcae-cb3d0074b95f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6577364" name="019d910f-3c61-7594-a53c-0a3f99007d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060756" name="019d910f-3c61-7594-a53c-0a3f99007da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3189458" name="019d9110-31a0-7175-be41-5dd4ec38f5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075578" name="019d9110-31a0-7175-be41-5dd4ec38f52d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3512060" name="019d9110-76f5-7e19-b58c-34f2607e07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961443" name="019d9110-76f5-7e19-b58c-34f2607e079d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0038255" name="019d9111-c616-702b-8878-740ab75d27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48306" name="019d9111-c616-702b-8878-740ab75d272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6509755" name="019d9112-3013-7edd-9f88-18f72386e5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059556" name="019d9112-3013-7edd-9f88-18f72386e52e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DG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8732876" name="019d9112-e501-71b7-ac7e-dab73c7b84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648865" name="019d9112-e501-71b7-ac7e-dab73c7b84c7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597197" name="019d9113-4b2a-72f6-b6a2-7c2b50f8f2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467519" name="019d9113-4b2a-72f6-b6a2-7c2b50f8f297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Illingerstrasse 71, 8424 Embrach</w:t>
          </w:r>
        </w:p>
        <w:p>
          <w:pPr>
            <w:spacing w:before="0" w:after="0"/>
          </w:pPr>
          <w:r>
            <w:t>DN 855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