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Bellevuestrasse 1a, 9400 Rorschach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