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Schalchenstrasse 4, 8330 Pfäffikon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820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1993618544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3214899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