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Kamin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10775498" name="9b06cd50-2cd0-11f1-9746-e5c53fcc5c8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86812469" name="9b06cd50-2cd0-11f1-9746-e5c53fcc5c83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46283817" name="9e91a1c0-2cd0-11f1-9746-e5c53fcc5c8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75845933" name="9e91a1c0-2cd0-11f1-9746-e5c53fcc5c83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Unterdach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35107321" name="b4974bf0-2cd0-11f1-9746-e5c53fcc5c8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40900989" name="b4974bf0-2cd0-11f1-9746-e5c53fcc5c83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54191467" name="b98bc280-2cd0-11f1-9746-e5c53fcc5c8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56272016" name="b98bc280-2cd0-11f1-9746-e5c53fcc5c83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07531494" name="d0618df0-2cd0-11f1-9746-e5c53fcc5c8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94039295" name="d0618df0-2cd0-11f1-9746-e5c53fcc5c83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58000436" name="d44afd20-2cd0-11f1-9746-e5c53fcc5c8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37760885" name="d44afd20-2cd0-11f1-9746-e5c53fcc5c83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Schlake 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93167092" name="ee7809e0-2cd0-11f1-9746-e5c53fcc5c8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11391194" name="ee7809e0-2cd0-11f1-9746-e5c53fcc5c83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13843749" name="f3ba2b40-2cd0-11f1-9746-e5c53fcc5c8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15940709" name="f3ba2b40-2cd0-11f1-9746-e5c53fcc5c83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Schalchenstrasse 4, 8330 Pfäffikon</w:t>
          </w:r>
        </w:p>
        <w:p>
          <w:pPr>
            <w:spacing w:before="0" w:after="0"/>
          </w:pPr>
          <w:r>
            <w:t>820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footer.xml" Type="http://schemas.openxmlformats.org/officeDocument/2006/relationships/footer" Id="rId1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