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Haldenweg 10, 8322 Russikon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722032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259926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