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/ Gang / Treppenhaus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0025175" name="229fab20-d899-11ef-a3ef-ab0ba92a6d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585778" name="229fab20-d899-11ef-a3ef-ab0ba92a6da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9091447" name="4a204740-d899-11ef-be3d-49a924c287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404984" name="4a204740-d899-11ef-be3d-49a924c2873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3103593" name="9187d990-d899-11ef-bc34-bf7220c4c0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6194069" name="9187d990-d899-11ef-bc34-bf7220c4c00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9165602" name="9a9a63e0-d899-11ef-afb2-1ddb254792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238730" name="9a9a63e0-d899-11ef-afb2-1ddb254792a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8578074" name="ac077320-d899-11ef-8984-415e882269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423785" name="ac077320-d899-11ef-8984-415e8822692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236559" name="b18760d0-d899-11ef-aa87-330d7cda4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586098" name="b18760d0-d899-11ef-aa87-330d7cda474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7822297" name="0210a330-d89b-11ef-83d4-c70c99c5e4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98355" name="0210a330-d89b-11ef-83d4-c70c99c5e49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4507011" name="08f1f5a0-d89b-11ef-a557-cfc1cddd8f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103701" name="08f1f5a0-d89b-11ef-a557-cfc1cddd8f9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0854519" name="ccc185e0-d89b-11ef-9199-d32e9ce0f3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0217372" name="ccc185e0-d89b-11ef-9199-d32e9ce0f35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5138874" name="e025d140-d89b-11ef-ae4e-5f6d42ab1b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812269" name="e025d140-d89b-11ef-ae4e-5f6d42ab1b9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7189198" name="7585f380-d89e-11ef-aae8-11550dffe0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8397" name="7585f380-d89e-11ef-aae8-11550dffe06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5303904" name="89508880-d8a3-11ef-b367-09e24331d2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620583" name="89508880-d8a3-11ef-b367-09e24331d2c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0268191" name="30ae2510-d8a4-11ef-9f32-97d7a7610c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498445" name="30ae2510-d8a4-11ef-9f32-97d7a7610ca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84472" name="86dde560-d8a4-11ef-8e49-e13a908991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934554" name="86dde560-d8a4-11ef-8e49-e13a908991b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8958458" name="4463c4c0-d8a4-11ef-b3f5-73f906262b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064228" name="4463c4c0-d8a4-11ef-b3f5-73f906262b9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0855136" name="968a0ac0-d8a4-11ef-8a44-7b2e5c677b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664291" name="968a0ac0-d8a4-11ef-8a44-7b2e5c677b8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Leichtbauplatte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267542" name="3b592250-d8a7-11ef-ad9d-47ac876e77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7513323" name="3b592250-d8a7-11ef-ad9d-47ac876e77f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9566251" name="41fef260-d8a7-11ef-bf7f-8910d7076d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071265" name="41fef260-d8a7-11ef-bf7f-8910d7076d3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0607937" name="b86f9380-e920-11ef-b165-c509a53e5d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454435" name="b86f9380-e920-11ef-b165-c509a53e5d7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029230" name="d1fc8fb0-e920-11ef-aa1a-43476d62e6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269322" name="d1fc8fb0-e920-11ef-aa1a-43476d62e62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3380529" name="f6bc5e20-e920-11ef-8699-f5e3c3f667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425230" name="f6bc5e20-e920-11ef-8699-f5e3c3f6671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6472919" name="0c330ec0-e921-11ef-b59a-013f4e450e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947432" name="0c330ec0-e921-11ef-b59a-013f4e450ee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0529912" name="417d5bc0-d8a6-11ef-9ad4-698f238245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640125" name="417d5bc0-d8a6-11ef-9ad4-698f2382455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5348150" name="1058a3b0-d8a6-11ef-af7a-bf3a9edbf4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492084" name="1058a3b0-d8a6-11ef-af7a-bf3a9edbf42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662038" name="af33eb70-e922-11ef-a9c7-f1e94e4799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658871" name="af33eb70-e922-11ef-a9c7-f1e94e47996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2891872" name="b3e1e320-e922-11ef-9562-53e33c7de0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493325" name="b3e1e320-e922-11ef-9562-53e33c7de0e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5184040" name="dc7bde80-e922-11ef-a5d6-5586261fc1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4408579" name="dc7bde80-e922-11ef-a5d6-5586261fc11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9396200" name="e4bf5900-e922-11ef-b22d-49eea6fe7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2181" name="e4bf5900-e922-11ef-b22d-49eea6fe768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1540543" name="48c0d960-e923-11ef-a778-874d8c7acd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269139" name="48c0d960-e923-11ef-a778-874d8c7acd7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9566734" name="4f935ec0-e923-11ef-9c7d-3b8eae86dc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209897" name="4f935ec0-e923-11ef-9c7d-3b8eae86dc9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DG/ OG / 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9464908" name="c691c0b0-e924-11ef-a8c7-75110dda9e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488845" name="c691c0b0-e924-11ef-a8c7-75110dda9e5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8226036" name="cc7181a0-e924-11ef-9c33-6df7094ce3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28090" name="cc7181a0-e924-11ef-9c33-6df7094ce36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2101494" name="d0d657d0-e923-11ef-9af9-afe54fd91d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070710" name="d0d657d0-e923-11ef-9af9-afe54fd91d0f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4726667" name="d92cbe10-e923-11ef-b9d0-eb886b6496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724941" name="d92cbe10-e923-11ef-b9d0-eb886b649612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Haldenweg 10, 8322 Russikon</w:t>
          </w:r>
        </w:p>
        <w:p>
          <w:pPr>
            <w:spacing w:before="0" w:after="0"/>
          </w:pPr>
          <w:r>
            <w:t>133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