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668680" name="bc81eb00-b3b8-11ef-b8cc-2596452557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085125" name="bc81eb00-b3b8-11ef-b8cc-2596452557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646316" name="c741d730-b3b8-11ef-b6bb-93ada4262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1453688" name="c741d730-b3b8-11ef-b6bb-93ada4262c1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106034" name="e3165260-b3b8-11ef-a9a3-052bbd80e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806721" name="e3165260-b3b8-11ef-a9a3-052bbd80e03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095549" name="eca14100-b3b8-11ef-818f-b7232cc7e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339087" name="eca14100-b3b8-11ef-818f-b7232cc7ee0e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0747239" name="0d87a5d0-b3b9-11ef-aca7-eba4ef8fd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0597511" name="0d87a5d0-b3b9-11ef-aca7-eba4ef8fd95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3437551" name="156d9700-b3b9-11ef-9bd9-3997c8a777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526675" name="156d9700-b3b9-11ef-9bd9-3997c8a7779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86367" name="32825a60-b3b9-11ef-8bd9-1bf0df7b5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705493" name="32825a60-b3b9-11ef-8bd9-1bf0df7b573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5938977" name="39105cb0-b3b9-11ef-8eb8-9d8beca65b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087834" name="39105cb0-b3b9-11ef-8eb8-9d8beca65b3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4996750" name="52530970-b3b9-11ef-8410-f355b0d91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5971028" name="52530970-b3b9-11ef-8410-f355b0d9141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3231096" name="666b1470-b3b9-11ef-b286-e500090aec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062340" name="666b1470-b3b9-11ef-b286-e500090aec8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023735" name="8a785bc0-b3b9-11ef-8bc6-e197973942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038214" name="8a785bc0-b3b9-11ef-8bc6-e1979739423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1057464" name="94798bd0-b3b9-11ef-82bf-efc907129d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7610301" name="94798bd0-b3b9-11ef-82bf-efc907129d7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 /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6204120" name="b1ef33e0-b3b9-11ef-8126-bbeda8172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2120075" name="b1ef33e0-b3b9-11ef-8126-bbeda8172c3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705800" name="c2c61da0-b3b9-11ef-a566-23d83c750f5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53550" name="c2c61da0-b3b9-11ef-a566-23d83c750f5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9472035" name="16b19340-b3ba-11ef-9050-297325de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541520" name="16b19340-b3ba-11ef-9050-297325deb74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9021272" name="391b3cb0-b3ba-11ef-9647-d3e1caafdc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224160" name="391b3cb0-b3ba-11ef-9647-d3e1caafdcc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444364" name="4c68a4b0-b3ba-11ef-869b-0fd2c13842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4938197" name="4c68a4b0-b3ba-11ef-869b-0fd2c13842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8279070" name="54b63150-b3ba-11ef-947f-2592ab0ad7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704975" name="54b63150-b3ba-11ef-947f-2592ab0ad7f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325022" name="66d70030-b3ba-11ef-a684-abab9567cb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639576" name="66d70030-b3ba-11ef-a684-abab9567cb5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4730939" name="6df05290-b3ba-11ef-bb2d-3d19fdbb75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734759" name="6df05290-b3ba-11ef-bb2d-3d19fdbb754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789801" name="84789a40-b3ba-11ef-8352-c941a0cf3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258019" name="84789a40-b3ba-11ef-8352-c941a0cf355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5804221" name="8c1414f0-b3ba-11ef-b12a-e3db449343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044030" name="8c1414f0-b3ba-11ef-b12a-e3db4493436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199126" name="a5d40800-b3ba-11ef-8dc5-6b40bc30d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731759" name="a5d40800-b3ba-11ef-8dc5-6b40bc30df0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7626301" name="acabbd80-b3ba-11ef-9389-f1d7a5470df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0622510" name="acabbd80-b3ba-11ef-9389-f1d7a5470df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2741301"/>
                  <wp:effectExtent l="0" t="0" r="0" b="0"/>
                  <wp:docPr id="861307419" name="61bcc210-b3ce-11ef-8ad7-83a61b321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719796" name="61bcc210-b3ce-11ef-8ad7-83a61b3213d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2741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8345257" name="6aec4a40-b3ce-11ef-83ad-bdd973c179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414445" name="6aec4a40-b3ce-11ef-83ad-bdd973c179e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7954249" name="93211270-b603-11ef-8cc1-7184524abf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076238" name="93211270-b603-11ef-8cc1-7184524abf3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317724" name="97c5e260-b603-11ef-bd5a-a72f97abf6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654474" name="97c5e260-b603-11ef-bd5a-a72f97abf6f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Tülenweg 18, 5727 Oberkulm</w:t>
          </w:r>
        </w:p>
        <w:p>
          <w:pPr>
            <w:spacing w:before="0" w:after="0"/>
          </w:pPr>
          <w:r>
            <w:t>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