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 Kitt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Weinbergstraße 112, 8006 Zürich </w:t>
          </w:r>
        </w:p>
        <w:p>
          <w:pPr>
            <w:spacing w:before="0" w:after="0"/>
          </w:pPr>
          <w:r>
            <w:t>DN 869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