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29610136" name="019d9501-edf4-7e8e-98a7-7e324431c5b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5445395" name="019d9501-edf4-7e8e-98a7-7e324431c5bb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68923543" name="019d9502-2b77-7098-9e82-f580e38f785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7625363" name="019d9502-2b77-7098-9e82-f580e38f785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Fassade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25697873" name="019d9508-05a9-7ff6-85b9-080c20710d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04039" name="019d9508-05a9-7ff6-85b9-080c20710d5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18223112" name="019d9508-56de-7995-8993-6faeeee0a1f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1459709" name="019d9508-56de-7995-8993-6faeeee0a1f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Weinbergstraße 112, 8006 Zürich </w:t>
          </w:r>
        </w:p>
        <w:p>
          <w:pPr>
            <w:spacing w:before="0" w:after="0"/>
          </w:pPr>
          <w:r>
            <w:t>DN 869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