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Teppich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 Warmluft Offen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 Decke/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Wand/ Decke/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Asbest Karton 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Kasten-Verkleidung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20 m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16.00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Wand/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Decke/ 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Warmluft Offen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Steinaueli 1705, Urnäsch </w:t>
          </w:r>
        </w:p>
        <w:p>
          <w:pPr>
            <w:spacing w:before="0" w:after="0"/>
          </w:pPr>
          <w:r>
            <w:t>DN652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