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Steinaueli 1705, Urnäsch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DN652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13479713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7854005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