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Kamin Warmluft Offen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3871896" name="019d85db-189f-7af0-99c0-984f6576b4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6064306" name="019d85db-189f-7af0-99c0-984f6576b47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2019337" name="019d85db-a756-7109-a659-5a7d61cee2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2290192" name="019d85db-a756-7109-a659-5a7d61cee24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Kasten-Verkleidung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Kasten-Verkleidung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8314085" name="019d85ea-6191-7f3c-a841-3fe4da7605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452312" name="019d85ea-6191-7f3c-a841-3fe4da76059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979046" name="019d85eb-0ef8-7e4e-8778-9edafb4df5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974814" name="019d85eb-0ef8-7e4e-8778-9edafb4df56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3276673" name="019d85ed-f49f-712e-8a49-46d550a4e9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5661440" name="019d85ed-f49f-712e-8a49-46d550a4e9f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4020669" name="019d85f0-2009-7766-95a2-bfad12c466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0048" name="019d85f0-2009-7766-95a2-bfad12c4666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Küche/WC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0018095" name="019d85f9-09f7-7efd-8bbd-3f1314f738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8377711" name="019d85f9-09f7-7efd-8bbd-3f1314f7384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871794" name="019d85fc-5659-7dc6-8bca-26f02be6b4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8128964" name="019d85fc-5659-7dc6-8bca-26f02be6b4a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Fenster 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6407854" name="019d85fc-d443-7602-a6e2-575cdf2fa4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1634998" name="019d85fc-d443-7602-a6e2-575cdf2fa48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0403395" name="019d85fd-3c93-7afa-9b4f-67f0943ed6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6793269" name="019d85fd-3c93-7afa-9b4f-67f0943ed64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Küche/ Nebenraum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Wand/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0382692" name="019d8601-8e60-7c07-846e-3b1a4041ba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5278556" name="019d8601-8e60-7c07-846e-3b1a4041ba7f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4089030" name="019d8602-347e-70e3-9965-1f9012201d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7822635" name="019d8602-347e-70e3-9965-1f9012201d4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Nebenraum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120678" name="019d8610-f628-7a02-a2ae-22b96db054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0436890" name="019d8610-f628-7a02-a2ae-22b96db0542f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2503941" name="019d8612-a0f5-7b93-98c3-184605bc7a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4265680" name="019d8612-a0f5-7b93-98c3-184605bc7a2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9184038" name="019d8615-d609-7a77-866e-39322e0496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7200511" name="019d8615-d609-7a77-866e-39322e04963e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6041010" name="019d8616-c07d-72bd-9f6f-198129ac6a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4628451" name="019d8616-c07d-72bd-9f6f-198129ac6a8e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Steinaueli 1705, Urnäsch </w:t>
          </w:r>
        </w:p>
        <w:p>
          <w:pPr>
            <w:spacing w:before="0" w:after="0"/>
          </w:pPr>
          <w:r>
            <w:t>DN652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