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Feldblumenweg 8+10, 8800 Thalwil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868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