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Feldblumenweg 8+10, 8800 Thalwil</w:t>
          </w:r>
        </w:p>
        <w:p>
          <w:pPr>
            <w:spacing w:before="0" w:after="0"/>
          </w:pPr>
          <w:r>
            <w:t>DN 868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