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7752063" name="7ee59010-3965-11f1-9dfe-2730d66dc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264606" name="7ee59010-3965-11f1-9dfe-2730d66dc4c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3332155" name="81fc9410-3965-11f1-9dfe-2730d66dc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704160" name="81fc9410-3965-11f1-9dfe-2730d66dc4c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Feldblumenweg 8+10, 8800 Thalwil</w:t>
          </w:r>
        </w:p>
        <w:p>
          <w:pPr>
            <w:spacing w:before="0" w:after="0"/>
          </w:pPr>
          <w:r>
            <w:t>DN 868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