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EFH.Rebenweg 17 Rebenweg 17, 5647 Oberrüti</w:t>
          </w:r>
        </w:p>
        <w:p>
          <w:pPr>
            <w:spacing w:before="0" w:after="0"/>
          </w:pPr>
          <w:r>
            <w:t>DN 845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