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EFH.Rebenweg 17 Rebenweg 17, 5647 Oberrüti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235390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721767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