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MFH.Ringstrasse 9 Ringstrasse 9, 4562 Biberist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860990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25720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