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351377" name="019d6c6f-e056-7ff7-a352-9854ffe60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37151" name="019d6c6f-e056-7ff7-a352-9854ffe600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917418" name="019d6c6f-f634-7f82-9bbb-426b7c0d9d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14676" name="019d6c6f-f634-7f82-9bbb-426b7c0d9dc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987411" name="019d6c71-13b3-7911-851d-f1d3ff5d1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347125" name="019d6c71-13b3-7911-851d-f1d3ff5d187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167178" name="019d6c71-2bbc-77a6-aaa2-6767de189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037407" name="019d6c71-2bbc-77a6-aaa2-6767de189d8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53822" name="019d6c72-1788-7680-8b71-fbd53f4c9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4949" name="019d6c72-1788-7680-8b71-fbd53f4c93a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609190" name="019d6c72-34e7-78f0-9759-ec6bade89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505599" name="019d6c72-34e7-78f0-9759-ec6bade89f9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Abteil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187577" name="019d6c73-7ecb-7015-85f6-da925e2ab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816077" name="019d6c73-7ecb-7015-85f6-da925e2ab19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757961" name="019d6c73-9240-71a2-80d6-76f32162d3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70295" name="019d6c73-9240-71a2-80d6-76f32162d3c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904034" name="019d6c75-470f-7356-a014-b3e46eecd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251172" name="019d6c75-470f-7356-a014-b3e46eecd55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931831" name="019d6c75-6426-7fa6-a2f8-2fb79d3598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929076" name="019d6c75-6426-7fa6-a2f8-2fb79d3598c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 /OG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087418" name="019d6c75-c776-7d3f-a427-1968bf78cc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647903" name="019d6c75-c776-7d3f-a427-1968bf78cc9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668202" name="019d6c75-ded8-7e93-a093-37fd1d3511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952861" name="019d6c75-ded8-7e93-a093-37fd1d3511b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 /OG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833585" name="019d6c76-9aa4-7e82-b3dd-bfe118fe6e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926166" name="019d6c76-9aa4-7e82-b3dd-bfe118fe6e0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887848" name="019d6c76-b2ca-744f-a043-c1e8a1ce15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620393" name="019d6c76-b2ca-744f-a043-c1e8a1ce15f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222026" name="019d6c7c-2049-70ed-b481-f45fb8c56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05857" name="019d6c7c-2049-70ed-b481-f45fb8c56b9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611645" name="019d6c7c-35bd-7df0-a70a-71410505aa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898058" name="019d6c7c-35bd-7df0-a70a-71410505aa1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589739" name="019d6c7f-64f8-77b7-89a7-80bd87c815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417851" name="019d6c7f-64f8-77b7-89a7-80bd87c8156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058267" name="019d6c7f-7715-7dee-b8c9-743a3d28d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805895" name="019d6c7f-7715-7dee-b8c9-743a3d28d9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354564" name="019d6c81-9991-738d-9d66-6a5e447f3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653929" name="019d6c81-9991-738d-9d66-6a5e447f3eb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852810" name="019d6c81-c79b-7776-bebc-37c7b14d99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00679" name="019d6c81-c79b-7776-bebc-37c7b14d99b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319513" name="019d6c86-bdc9-78f8-a3b1-d11cd96ec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58260" name="019d6c86-bdc9-78f8-a3b1-d11cd96ec24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174861" name="019d6c86-d100-7255-a9b3-5ece4c5555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317769" name="019d6c86-d100-7255-a9b3-5ece4c55558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833069" name="019d6c87-6a74-7d90-a1f8-cc72afbf92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258801" name="019d6c87-6a74-7d90-a1f8-cc72afbf927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727763" name="019d6c87-8fd7-712b-81c0-c066b4efe7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916049" name="019d6c87-8fd7-712b-81c0-c066b4efe7c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951181" name="019d6c8a-460f-73fb-8a25-c855fccf93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875298" name="019d6c8a-460f-73fb-8a25-c855fccf939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645783" name="019d6c8a-5feb-7667-bd02-1c25accfc3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525181" name="019d6c8a-5feb-7667-bd02-1c25accfc38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575990" name="019d6c8b-73d2-7f6c-9560-fc9db2996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464278" name="019d6c8b-73d2-7f6c-9560-fc9db2996a8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619989" name="019d6c8b-8f62-7296-a084-09e5d13811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913877" name="019d6c8b-8f62-7296-a084-09e5d138119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557156" name="019d6c8d-8ba8-7658-8faa-6941c4d285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66443" name="019d6c8d-8ba8-7658-8faa-6941c4d285b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932200" name="019d6c8d-a4e7-78c1-b55f-5d3a4000e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24801" name="019d6c8d-a4e7-78c1-b55f-5d3a4000e2c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330104" name="019d6c8f-ea2a-7228-9994-6e99d1e738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930676" name="019d6c8f-ea2a-7228-9994-6e99d1e7388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791941" name="019d6c8f-ffa7-736f-882f-0720dc10e7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698996" name="019d6c8f-ffa7-736f-882f-0720dc10e79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803524" name="019d6c90-a818-7682-9bee-4acba6157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50517" name="019d6c90-a818-7682-9bee-4acba6157bd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618958" name="019d6c90-d2d4-7b5f-9d2f-11bdbf3b2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201478" name="019d6c90-d2d4-7b5f-9d2f-11bdbf3b242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433719" name="019d6c94-7039-7a65-8d13-50140f954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363851" name="019d6c94-7039-7a65-8d13-50140f954e4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925396" name="019d6c94-94c4-7883-985a-d3512b591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268576" name="019d6c94-94c4-7883-985a-d3512b591c3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27136" name="019d6c95-0c33-7ece-8bab-24e24e468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680681" name="019d6c95-0c33-7ece-8bab-24e24e46843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649708" name="019d6c95-262b-7649-b88e-76c7d70465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202384" name="019d6c95-262b-7649-b88e-76c7d704655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060896" name="019d6c96-33d8-7c30-996a-ac4d62d4e5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15133" name="019d6c96-33d8-7c30-996a-ac4d62d4e58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079404" name="019d6c96-523b-7ab0-980a-41a3e37a8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359357" name="019d6c96-523b-7ab0-980a-41a3e37a89c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207153" name="019d6ca0-ea8f-74f5-be8d-c03aee7d3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160624" name="019d6ca0-ea8f-74f5-be8d-c03aee7d33f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9838595" name="019d6ca1-063c-7f88-8a5f-d13f02d6dc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113780" name="019d6ca1-063c-7f88-8a5f-d13f02d6dc7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472972" name="019d6ca3-50fd-79de-a1f6-c042fda25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56012" name="019d6ca3-50fd-79de-a1f6-c042fda25e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34066" name="019d6ca3-635c-776d-a8a5-de82db8305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94432" name="019d6ca3-635c-776d-a8a5-de82db83059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533244" name="019d6ca3-cdfe-76c5-89ec-0852c1a6f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551801" name="019d6ca3-cdfe-76c5-89ec-0852c1a6f75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780971" name="019d6ca3-ee09-798e-8299-63cae3192b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710041" name="019d6ca3-ee09-798e-8299-63cae3192b1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671293" name="019d6ca4-65ba-7dd2-8c20-62723ef6d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287840" name="019d6ca4-65ba-7dd2-8c20-62723ef6d3d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245252" name="019d6ca4-76ee-7e60-a8c8-09255de2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862163" name="019d6ca4-76ee-7e60-a8c8-09255de2f9eb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298256" name="019d6ca8-5cab-74c0-bd92-e05f0d3fd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50257" name="019d6ca8-5cab-74c0-bd92-e05f0d3fd68b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114008" name="019d6ca8-6ea6-7071-94a1-0ed8bfe46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372279" name="019d6ca8-6ea6-7071-94a1-0ed8bfe4627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899038" name="019d6ca8-f885-790a-924b-e09555832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725119" name="019d6ca8-f885-790a-924b-e09555832816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534394" name="019d6ca9-1b82-74c2-b361-5aede756fd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151758" name="019d6ca9-1b82-74c2-b361-5aede756fd4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356102" name="019d6cab-9b95-77d8-8315-51a008b58b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140936" name="019d6cab-9b95-77d8-8315-51a008b58bb9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653847" name="019d6cab-d679-79ec-a593-023577b459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139418" name="019d6cab-d679-79ec-a593-023577b4593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072709" name="019d6cac-d688-7f18-8173-fefb0e0346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939667" name="019d6cac-d688-7f18-8173-fefb0e0346e6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23271" name="019d6cad-4ba9-747b-811e-8f0ead25c0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834751" name="019d6cad-4ba9-747b-811e-8f0ead25c08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503361" name="019d6caf-68cd-7c45-a94d-28aee0531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309618" name="019d6caf-68cd-7c45-a94d-28aee053162c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990672" name="019d6caf-7ed9-7fef-b69e-3d7836236f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488670" name="019d6caf-7ed9-7fef-b69e-3d7836236f8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MFH.Ringstrasse 9 Ringstrasse 9, 4562 Biberist</w:t>
          </w:r>
        </w:p>
        <w:p>
          <w:pPr>
            <w:spacing w:before="0" w:after="0"/>
          </w:pPr>
          <w:r>
            <w:t>834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