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Heizofen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Parkettboden nach 1990 erstellt 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Illingerstrasse 71, 8424 Embrach</w:t>
          </w:r>
        </w:p>
        <w:p>
          <w:pPr>
            <w:spacing w:before="0" w:after="0"/>
          </w:pPr>
          <w:r>
            <w:t>DN 855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