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Illingerstrasse 71, 8424 Embrach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855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8480795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2695295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