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Waschküche, Dusche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Boden,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7247291" name="019d90db-e447-7ac1-9b55-b1a9ab31a9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461044" name="019d90db-e447-7ac1-9b55-b1a9ab31a97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869932" name="019d90dc-4ef2-7a64-a6e7-8403bb674d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001545" name="019d90dc-4ef2-7a64-a6e7-8403bb674d8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Fenster 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2107786" name="019d90e3-75d9-750c-8e83-f26d8007c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340652" name="019d90e3-75d9-750c-8e83-f26d8007c0e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8042145" name="019d90e3-db6a-7386-a122-b2f0524e76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409170" name="019d90e3-db6a-7386-a122-b2f0524e768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Gang,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7067499" name="019d90e6-0f4e-7d72-9f31-576aa5a49b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108200" name="019d90e6-0f4e-7d72-9f31-576aa5a49b7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2443982" name="019d90e6-7404-77f4-ab4c-6a623a10f9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359275" name="019d90e6-7404-77f4-ab4c-6a623a10f97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4252410" name="019d90ef-27bf-7160-ba6f-db84ece857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727661" name="019d90ef-27bf-7160-ba6f-db84ece857c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3999344" name="019d90ef-7182-7a4d-ad39-d7f392f87f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251908" name="019d90ef-7182-7a4d-ad39-d7f392f87f6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5720023" name="019d90f0-b95e-788d-955d-675301d037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54663" name="019d90f0-b95e-788d-955d-675301d0372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6708053" name="019d90f1-05d5-7b02-9234-bfc0a30b92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771398" name="019d90f1-05d5-7b02-9234-bfc0a30b92f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6203749" name="019d90f2-cb02-7858-a2f0-2ff354ed3e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08054" name="019d90f2-cb02-7858-a2f0-2ff354ed3ea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7414432" name="019d90f3-17b5-7131-98d4-cf0ccb5558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728281" name="019d90f3-17b5-7131-98d4-cf0ccb5558b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404895" name="019d90f7-126b-7aac-8bd4-e0e1199025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071783" name="019d90f7-126b-7aac-8bd4-e0e1199025b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7415738" name="019d90f7-96aa-7df8-8009-4691442d0f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60287" name="019d90f7-96aa-7df8-8009-4691442d0f3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0629138" name="019d90f8-9873-7fff-9e95-87e4f407b7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610974" name="019d90f8-9873-7fff-9e95-87e4f407b79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1605718" name="019d90f8-d10b-72bb-ad72-8809fbb7b0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157789" name="019d90f8-d10b-72bb-ad72-8809fbb7b08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0083835" name="019d90f9-c017-79c4-a187-cfc895e4fc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763822" name="019d90f9-c017-79c4-a187-cfc895e4fc3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9680798" name="019d90fa-5bcc-797e-bc2f-8190cc073b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753114" name="019d90fa-5bcc-797e-bc2f-8190cc073bc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Treppenhaus, Gang</w:t>
            </w:r>
          </w:p>
          <w:p>
            <w:pPr>
              <w:spacing w:before="0" w:after="0"/>
            </w:pPr>
            <w:r>
              <w:t>DG-UG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398589" name="019d90fe-461c-7de6-a45f-1dcfb2a70f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792683" name="019d90fe-461c-7de6-a45f-1dcfb2a70fa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4227071" name="019d90ff-5d4d-712f-b138-27c5467f72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772576" name="019d90ff-5d4d-712f-b138-27c5467f72c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6677630" name="019d9100-b355-759c-b758-00f355b145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257366" name="019d9100-b355-759c-b758-00f355b1454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4016782" name="019d9102-3611-7888-9b52-232aee7f8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279296" name="019d9102-3611-7888-9b52-232aee7f829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0541984" name="019d9104-dc7b-7487-aa8b-7e0ef10cbc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93464" name="019d9104-dc7b-7487-aa8b-7e0ef10cbca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172309" name="019d9105-2c27-72aa-9495-7ccda3802c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792626" name="019d9105-2c27-72aa-9495-7ccda3802c5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7267927" name="019d9106-8ccb-7d94-b4ed-e110f37fff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120842" name="019d9106-8ccb-7d94-b4ed-e110f37fffa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1121727" name="019d9106-dad5-75a9-9365-d67428cf88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678393" name="019d9106-dad5-75a9-9365-d67428cf887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649516" name="019d9107-a9d5-7a94-b827-5186981691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526769" name="019d9107-a9d5-7a94-b827-51869816912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7471707" name="019d9107-dc60-72f0-a5ab-0a22bb1220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998821" name="019d9107-dc60-72f0-a5ab-0a22bb1220e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7434509" name="019d910c-a466-7bd1-8e6f-0c784a25e1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613447" name="019d910c-a466-7bd1-8e6f-0c784a25e1d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0526800" name="019d910c-e4ba-7871-955f-1cbeae1eaa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996978" name="019d910c-e4ba-7871-955f-1cbeae1eaad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8733902" name="019d910e-f905-7f56-bcae-cb3d0074b9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154228" name="019d910e-f905-7f56-bcae-cb3d0074b95f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51614" name="019d910f-3c61-7594-a53c-0a3f99007d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524494" name="019d910f-3c61-7594-a53c-0a3f99007da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3036480" name="019d9110-31a0-7175-be41-5dd4ec38f5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211100" name="019d9110-31a0-7175-be41-5dd4ec38f52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3105676" name="019d9110-76f5-7e19-b58c-34f2607e07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323768" name="019d9110-76f5-7e19-b58c-34f2607e079d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8685932" name="019d9111-c616-702b-8878-740ab75d27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514897" name="019d9111-c616-702b-8878-740ab75d272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696180" name="019d9112-3013-7edd-9f88-18f72386e5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706948" name="019d9112-3013-7edd-9f88-18f72386e52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DG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4147309" name="019d9112-e501-71b7-ac7e-dab73c7b84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263913" name="019d9112-e501-71b7-ac7e-dab73c7b84c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7388711" name="019d9113-4b2a-72f6-b6a2-7c2b50f8f2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16379" name="019d9113-4b2a-72f6-b6a2-7c2b50f8f29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Illingerstrasse 71, 8424 Embrach</w:t>
          </w:r>
        </w:p>
        <w:p>
          <w:pPr>
            <w:spacing w:before="0" w:after="0"/>
          </w:pPr>
          <w:r>
            <w:t>DN 855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