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EFH.Kuppelstrasse 19 Kuppelstrasse 19, 8800 Thalwil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850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3524588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0288747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