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94276" name="019d8ffd-6c53-7e0c-b5bd-648823860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717534" name="019d8ffd-6c53-7e0c-b5bd-648823860ab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85166" name="019d8ffd-b85e-752a-8239-9f610e992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228095" name="019d8ffd-b85e-752a-8239-9f610e9920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638980" name="019d8fff-25ea-706a-9c1d-4d5c25755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62706" name="019d8fff-25ea-706a-9c1d-4d5c257552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767613" name="019d8fff-e79c-7106-9822-999423700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707083" name="019d8fff-e79c-7106-9822-999423700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137008" name="019d9000-3a00-7820-865a-b00e365f2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450612" name="019d9000-3a00-7820-865a-b00e365f23a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120456" name="019d9000-53eb-7817-a6b0-7daed6e5d6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34370" name="019d9000-53eb-7817-a6b0-7daed6e5d6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692791" name="019d9003-01b5-7ca8-a595-8c7035337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56068" name="019d9003-01b5-7ca8-a595-8c70353377e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584467" name="019d9003-b919-70de-ab8e-380123f408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629842" name="019d9003-b919-70de-ab8e-380123f408e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589721" name="019d9029-cfc5-70d5-bb1b-db3b4dc7e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253328" name="019d9029-cfc5-70d5-bb1b-db3b4dc7e99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262237" name="019d9029-fdac-7ae7-81be-094ce7384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815819" name="019d9029-fdac-7ae7-81be-094ce73844d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499034" name="019d902a-b526-7ff9-87ad-f0a7b98f11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202692" name="019d902a-b526-7ff9-87ad-f0a7b98f11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536963" name="019d902a-d808-70da-a1cb-35cc4f297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080097" name="019d902a-d808-70da-a1cb-35cc4f297f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57666" name="019d902b-8a21-7f9e-a242-1e4be49fcb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349084" name="019d902b-8a21-7f9e-a242-1e4be49fcba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063595" name="019d902b-cd86-74a7-99d8-4ae9cad39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9600" name="019d902b-cd86-74a7-99d8-4ae9cad392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310196" name="019d902e-b6e2-71aa-b959-dc57cf8eb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568698" name="019d902e-b6e2-71aa-b959-dc57cf8eb2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333779" name="019d902d-903b-7568-a104-fa004dfe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948186" name="019d902d-903b-7568-a104-fa004dfec6f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338377" name="019d902e-0d68-7526-a486-55abebefcf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271058" name="019d902e-0d68-7526-a486-55abebefcff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892342" name="019d902e-3e2e-74b7-a8c5-a1709e21f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040684" name="019d902e-3e2e-74b7-a8c5-a1709e21f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011848" name="019d902e-efee-7ceb-bc6e-4d624c05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340642" name="019d902e-efee-7ceb-bc6e-4d624c05973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52" name="019d902f-2bc4-7e84-aaf0-0ba5b483d8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68287" name="019d902f-2bc4-7e84-aaf0-0ba5b483d8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934245" name="019d9031-a274-75af-98fd-e11f38d82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000639" name="019d9031-a274-75af-98fd-e11f38d82dc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59663" name="019d9031-ef59-726f-8011-063ddc7c5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708185" name="019d9031-ef59-726f-8011-063ddc7c579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082131" name="019d9034-17bc-7177-9d46-d4e36053e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277643" name="019d9034-17bc-7177-9d46-d4e36053ef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050606" name="019d9034-3d45-7ebc-8db3-4e8cd72c7d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46292" name="019d9034-3d45-7ebc-8db3-4e8cd72c7de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426215" name="019d9037-88bf-7f6b-83cf-f574bc730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790211" name="019d9037-88bf-7f6b-83cf-f574bc730bf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659118" name="019d9038-03c8-754b-a236-e877bfad5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760951" name="019d9038-03c8-754b-a236-e877bfad542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280523" name="019d903c-4e88-71da-b331-96b0c7712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822581" name="019d903c-4e88-71da-b331-96b0c7712a0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034555" name="019d903c-7aff-7eed-ad5d-be5df4ae4a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870240" name="019d903c-7aff-7eed-ad5d-be5df4ae4a1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231579" name="019d903d-0e71-7e52-a2eb-d78419cb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897422" name="019d903d-0e71-7e52-a2eb-d78419cb053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832825" name="019d903d-3126-773e-b22c-54e471ebc0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101379" name="019d903d-3126-773e-b22c-54e471ebc0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739551" name="019d903d-ec94-7e9f-a5d3-263f29efc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954257" name="019d903d-ec94-7e9f-a5d3-263f29efc5d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32466" name="019d903e-15d6-791d-aecb-c21ab5d1b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944172" name="019d903e-15d6-791d-aecb-c21ab5d1b7b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562341" name="019d903e-754b-75ee-bfd4-8defe626f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023972" name="019d903e-754b-75ee-bfd4-8defe626f0a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475389" name="019d903e-9ce4-7976-ad56-5a4f638c5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64672" name="019d903e-9ce4-7976-ad56-5a4f638c548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806395" name="019d9041-6fdc-76bd-bac4-6057cde85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329349" name="019d9041-6fdc-76bd-bac4-6057cde850a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198603" name="019d9041-9516-79c3-b043-93adf1cfb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1089" name="019d9041-9516-79c3-b043-93adf1cfb2e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172422" name="019d9043-4e23-7bfa-a8c2-5fa4976e23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683930" name="019d9043-4e23-7bfa-a8c2-5fa4976e239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329169" name="019d9043-8086-7ae6-8384-550e74ec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619345" name="019d9043-8086-7ae6-8384-550e74ec909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384770" name="019d9046-93f2-7547-a57f-c8fbed6b7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39749" name="019d9046-93f2-7547-a57f-c8fbed6b72ed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22414" name="019d9046-b528-7d41-ab87-d35e99bbb1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300334" name="019d9046-b528-7d41-ab87-d35e99bbb18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231383" name="019d9047-71bf-7c2a-869d-abe1967ac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405206" name="019d9047-71bf-7c2a-869d-abe1967ac86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852472" name="019d9047-97f1-7a52-8364-258f30185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476796" name="019d9047-97f1-7a52-8364-258f301851f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Schlacke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62388" name="019d9048-b542-758e-a254-193ef0319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515066" name="019d9048-b542-758e-a254-193ef031969f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283015" name="019d9049-3e44-7a60-b43d-3093e86fe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425536" name="019d9049-3e44-7a60-b43d-3093e86feb0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688202" name="019d904c-5cec-7967-bfe5-d42976f29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102418" name="019d904c-5cec-7967-bfe5-d42976f2949e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725149" name="019d904c-76dd-795c-bd9d-719fec3ea4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73224" name="019d904c-76dd-795c-bd9d-719fec3ea4f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583112" name="019d904d-2513-79a8-b866-4b476b197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988862" name="019d904d-2513-79a8-b866-4b476b197cf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05392" name="019d904d-47ef-7098-9bed-b2106e05f3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628616" name="019d904d-47ef-7098-9bed-b2106e05f311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EFH.Kuppelstrasse 19 Kuppelstrasse 19, 8800 Thalwil</w:t>
          </w:r>
        </w:p>
        <w:p>
          <w:pPr>
            <w:spacing w:before="0" w:after="0"/>
          </w:pPr>
          <w:r>
            <w:t>DN 850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