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 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Treppe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Leichtbauplatten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Teerbelag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200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EG 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WC 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Bettlachstraße 140, 2540 Grenchen</w:t>
          </w:r>
        </w:p>
        <w:p>
          <w:pPr>
            <w:spacing w:before="0" w:after="0"/>
          </w:pPr>
          <w:r>
            <w:t>814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