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Halle Bettlachstraße 140, 2540 Grenchen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814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24581204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4488322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