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220827" name="019d4877-687b-7bbe-8fa1-cb0c811bae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224228" name="019d4877-687b-7bbe-8fa1-cb0c811bae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805325" name="019d4877-83f7-7374-a48d-cb2dabd667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08931" name="019d4877-83f7-7374-a48d-cb2dabd6673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Gross/klein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Fenster/Garagentor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EG OG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3107496" name="019d4878-2cff-7e36-b978-04c670345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075274" name="019d4878-2cff-7e36-b978-04c67034591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5284533" name="019d4878-5692-722b-ba4e-39e15efdc5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612758" name="019d4878-5692-722b-ba4e-39e15efdc59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390961" name="019d4885-d1f8-7b8c-b745-14eb0497e2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931130" name="019d4885-d1f8-7b8c-b745-14eb0497e27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881526" name="019d4885-f2f6-734d-b349-c490171035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505573" name="019d4885-f2f6-734d-b349-c490171035e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Leichtbauplatten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654109" name="019d4887-341a-796e-8b7a-eb663cfa69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31678" name="019d4887-341a-796e-8b7a-eb663cfa692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602890" name="019d4887-5b9c-75d0-8688-ae42b6469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000405" name="019d4887-5b9c-75d0-8688-ae42b646947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575880" name="019d4888-eeff-7ecc-9c8b-e13ac4f0d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234316" name="019d4888-eeff-7ecc-9c8b-e13ac4f0d5d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393534" name="019d4889-42a2-75f8-aac8-67695f824d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043420" name="019d4889-42a2-75f8-aac8-67695f824d0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65984" name="019d488a-bc98-7395-a0f4-2d776e2fc6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467549" name="019d488a-bc98-7395-a0f4-2d776e2fc60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970778" name="019d488b-07ee-7bd6-87e5-3d893850c3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660777" name="019d488b-07ee-7bd6-87e5-3d893850c36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190624" name="019d488d-e0ef-7b6d-9359-47acef81b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117851" name="019d488d-e0ef-7b6d-9359-47acef81b44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677416" name="019d488e-ea5b-7e19-992c-1f9f6bbcfb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793250" name="019d488e-ea5b-7e19-992c-1f9f6bbcfb1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Gross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919719" name="019d4893-416a-7f62-a0ee-3e474f91dd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137624" name="019d4893-416a-7f62-a0ee-3e474f91ddf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219747" name="019d4893-dbf2-729b-a3c6-9c22993064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642885" name="019d4893-dbf2-729b-a3c6-9c22993064c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Gross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Decke/Wand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Kork Isolation </w:t>
            </w:r>
          </w:p>
          <w:p>
            <w:pPr>
              <w:spacing w:before="0" w:after="0"/>
            </w:pPr>
            <w:r>
              <w:t>Decke/Wand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0056564" name="019d489f-e69c-7844-87c2-3ba3e88fab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282267" name="019d489f-e69c-7844-87c2-3ba3e88fab6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854270" name="019d48a0-2f0a-7b63-9fbe-d5972c5c89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179824" name="019d48a0-2f0a-7b63-9fbe-d5972c5c892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Aussenareal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Bodenbelag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Teerbelag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3939968" name="019d48a5-83c1-7ba8-9ab9-9c8493132d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653430" name="019d48a5-83c1-7ba8-9ab9-9c8493132d4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0237901" name="019d48a5-b674-78fb-ba91-d926224290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64699" name="019d48a5-b674-78fb-ba91-d9262242909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Fenster 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1418168" name="019d48a9-58cb-77c5-ad8b-1553243f47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388659" name="019d48a9-58cb-77c5-ad8b-1553243f475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4861780" name="019d48a9-bb98-7211-a981-892ccf4c7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619459" name="019d48a9-bb98-7211-a981-892ccf4c707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Halle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Holzzement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5506838" name="019d48ac-8cbf-7f93-903e-65d6f36b0a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03117" name="019d48ac-8cbf-7f93-903e-65d6f36b0a9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3524459" name="019d48ae-1d50-7da4-94c0-747a648f4f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033090" name="019d48ae-1d50-7da4-94c0-747a648f4fb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037339" name="019d48b0-2612-723a-856e-c1ad9a284e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820666" name="019d48b0-2612-723a-856e-c1ad9a284e9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7060170" name="019d48b0-7112-76e0-b97c-36a273b676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872282" name="019d48b0-7112-76e0-b97c-36a273b6761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1603051" name="019d48b2-91af-7e8f-9349-8a06e2410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29542" name="019d48b2-91af-7e8f-9349-8a06e24108d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1708471" name="019d48b2-cb90-7b32-9cdd-06f321380b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327281" name="019d48b2-cb90-7b32-9cdd-06f321380b4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5725253" name="019d48b8-d9b0-7c95-863c-ca37a7a35a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741307" name="019d48b8-d9b0-7c95-863c-ca37a7a35a6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648649" name="019d48ba-39d6-7461-a016-c3ea3ba9ee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079477" name="019d48ba-39d6-7461-a016-c3ea3ba9ee6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Verkaufsraum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1831837" name="019d48bc-4b12-73b7-89d6-8a3f618dd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653148" name="019d48bc-4b12-73b7-89d6-8a3f618dd70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5530199" name="019d48bc-735b-7440-ab8a-17bff2a8ae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984448" name="019d48bc-735b-7440-ab8a-17bff2a8ae4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Ladenlokal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3229591" name="019d48c4-c926-7b72-9c36-688295e9a9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693041" name="019d48c4-c926-7b72-9c36-688295e9a99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2629698" name="019d48c5-3c7d-74cd-9591-ce94540522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90231" name="019d48c5-3c7d-74cd-9591-ce945405223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Verkaufsraum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7872162" name="019d48c6-c733-7c72-889b-cdaf90227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182813" name="019d48c6-c733-7c72-889b-cdaf90227bcb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3316956" name="019d48c7-017a-7a80-b26a-4ead96d17f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590221" name="019d48c7-017a-7a80-b26a-4ead96d17f5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Pausenraum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5166831" name="019d48ca-f547-7446-8181-8bbc10d97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814091" name="019d48ca-f547-7446-8181-8bbc10d97a5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4592948" name="019d48cb-3b82-7106-b99b-86dbad1591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880581" name="019d48cb-3b82-7106-b99b-86dbad1591d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5365133" name="019d48d0-b767-74dc-bfd1-8e651977d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808199" name="019d48d0-b767-74dc-bfd1-8e651977de4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1515520" name="019d48d0-e435-7fec-99ac-9c72a768f8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115092" name="019d48d0-e435-7fec-99ac-9c72a768f85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597475" name="019d48d3-37c5-744b-b062-121e076807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433193" name="019d48d3-37c5-744b-b062-121e076807a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6980581" name="019d48d3-6970-7c1b-9311-fa4b4d3e01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250885" name="019d48d3-6970-7c1b-9311-fa4b4d3e0130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Damen/Herren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WC OG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855369" name="019d48d5-05ca-7978-ab4b-84bf7d5177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55307" name="019d48d5-05ca-7978-ab4b-84bf7d5177c4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010789" name="019d48d5-3efe-7b54-92a3-4f0ee59e4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572790" name="019d48d5-3efe-7b54-92a3-4f0ee59e4d16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EG/OG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EG OG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800643" name="019d48d6-d23c-703a-9169-5427b011d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272476" name="019d48d6-d23c-703a-9169-5427b011d66e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4057317" name="019d48d6-fd7c-7eaa-bcf1-69a624cb2f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357023" name="019d48d6-fd7c-7eaa-bcf1-69a624cb2f3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Verkaufsraum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1439578" name="019d48c1-4419-7ebb-be4d-7872947b9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110382" name="019d48c1-4419-7ebb-be4d-7872947b906d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6445018" name="019d48c1-5efd-7784-b41f-263fa27df8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220979" name="019d48c1-5efd-7784-b41f-263fa27df852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Halle Bettlachstraße 140, 2540 Grenchen</w:t>
          </w:r>
        </w:p>
        <w:p>
          <w:pPr>
            <w:spacing w:before="0" w:after="0"/>
          </w:pPr>
          <w:r>
            <w:t>814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