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EFH.Weierstrasse 2 Weierstrasse 2, 8165 Schöfflisdorf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839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8467314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8775184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