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498697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805095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393995" name="019d8bc4-652d-780c-aa04-3f4c281f10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975464" name="019d8bc4-652d-780c-aa04-3f4c281f102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630529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658886" name="019d8bc5-5c78-73ed-90a6-9fb6f60dcca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64886" name="019d8bc5-8c1e-74cf-8022-4f16766462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967312" name="019d8bc5-8c1e-74cf-8022-4f167664622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5658566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922291" name="019d8bc8-8672-738b-84da-cf80b24281c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615915" name="019d8bc9-54a9-7e4f-9b68-dbdfdda09e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853613" name="019d8bc9-54a9-7e4f-9b68-dbdfdda09e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7977983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159816" name="019d8bcb-98db-72a0-994f-2397de38d6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655951" name="019d8bcb-c0c7-7a7b-9b52-e85e6bfda0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430606" name="019d8bcb-c0c7-7a7b-9b52-e85e6bfda0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159722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346868" name="019d8bd0-df6c-7a5c-a1b8-ce10ec1f0c4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685125" name="019d8bd0-f959-784e-9493-f3abea35e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730073" name="019d8bd0-f959-784e-9493-f3abea35ee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433261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679211" name="019d8bd4-3275-7516-a0b2-2931e9540b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426285" name="019d8bd5-9333-7573-adec-e49dd13f7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99208" name="019d8bd5-9333-7573-adec-e49dd13f768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598027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276332" name="019d8bd8-be9f-7285-b7fe-4a960599df0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819334" name="019d8bda-1eb9-7a0d-9d0a-2c1c69051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777412" name="019d8bda-1eb9-7a0d-9d0a-2c1c69051f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149234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656752" name="019d8bdf-0650-778e-80dc-2346d460efb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409748" name="019d8bdf-2664-76df-bf7a-d65847752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976348" name="019d8bdf-2664-76df-bf7a-d6584775291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763312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201580" name="019d8bdf-ae52-767f-aa9d-f903c9a227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248285" name="019d8be1-d4c8-77e3-bc11-b8b8f6171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035874" name="019d8be1-d4c8-77e3-bc11-b8b8f61718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796998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325315" name="019d8be5-bc7e-7988-a6ce-9832ea20169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620493" name="019d8be6-4ede-78ea-a414-ed533e275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103074" name="019d8be6-4ede-78ea-a414-ed533e2754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316757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746636" name="019d8be6-e622-7541-a58d-09ed3e672e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855097" name="019d8be7-04e9-75f9-b2d5-4f539cc4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844992" name="019d8be7-04e9-75f9-b2d5-4f539cc4469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06197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30363" name="019d8be7-9614-7fa8-9fd3-0c92a4f4b28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403840" name="019d8be7-ceaa-7124-a920-b51007cf8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977005" name="019d8be7-ceaa-7124-a920-b51007cf8a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50693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102254" name="019d8bef-c803-7482-a906-7c61886b3af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843854" name="019d8bf0-1122-723f-98c3-2ee0aec676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757638" name="019d8bf0-1122-723f-98c3-2ee0aec6769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Kork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968476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626838" name="019d8bf4-80df-7d4a-9fb7-06155f02772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010426" name="019d8bf4-ec3d-760a-b212-171af5bdf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416969" name="019d8bf4-ec3d-760a-b212-171af5bdfc2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211070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908480" name="019d8bf9-6058-71e3-8d86-3859199e7b3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508431" name="019d8bfa-da66-7e99-88af-78e0b3926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360884" name="019d8bfa-da66-7e99-88af-78e0b392608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240106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435903" name="019d8bf6-ae48-7054-8fef-3b83d839483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30152" name="019d8bf7-4461-7c84-8436-51efc6b0e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203644" name="019d8bf7-4461-7c84-8436-51efc6b0e88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4304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287608" name="019d8bfe-5367-7655-8c7e-90f715f08a3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673589" name="019d8bfe-9059-7797-ae0b-4dc28fdff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277094" name="019d8bfe-9059-7797-ae0b-4dc28fdffeb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112160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392074" name="019d8bff-753c-77a7-980b-4989f235286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63322" name="019d8bff-d7d5-7ed5-a546-57ab5b39c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149766" name="019d8bff-d7d5-7ed5-a546-57ab5b39c7d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443965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543064" name="019d8c04-91d9-7483-8c85-1d3b330a43d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257910" name="019d8c12-6249-7855-8ded-0f9732c4f7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535250" name="019d8c12-6249-7855-8ded-0f9732c4f7d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771665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37012" name="019d8c06-1db1-7f10-90c0-6e67f734865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404928" name="019d8c06-54e8-7b90-959d-2dd353b8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594530" name="019d8c06-54e8-7b90-959d-2dd353b8d24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99162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592617" name="019d8c0e-ef3b-7492-942a-b213608b42f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256206" name="019d8c0f-09c3-709c-be60-5ac95d34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276679" name="019d8c0f-09c3-709c-be60-5ac95d34aa6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027234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183589" name="019d8c14-bc96-756f-a5ac-2ae1c6f3b1e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733552" name="019d8c14-e0d4-7f78-a3c6-fe3f9dc3c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63493" name="019d8c14-e0d4-7f78-a3c6-fe3f9dc3c45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EFH.Weierstrasse 2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