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Ligusterweg 11 8906 Bonstetten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334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44149496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7459687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