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295694" name="019d711e-4e14-7c99-b4b8-f6725db59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175044" name="019d711e-4e14-7c99-b4b8-f6725db59a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739113" name="019d711e-c173-72c7-9d10-47f1644b4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774750" name="019d711e-c173-72c7-9d10-47f1644b44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143020" name="019d7120-353c-79e2-94c0-7d9b93f4a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629468" name="019d7120-353c-79e2-94c0-7d9b93f4a75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88935" name="019d7120-ad53-7e5a-83cb-21b088e5f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682532" name="019d7120-ad53-7e5a-83cb-21b088e5f8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582519" name="019d7121-b4cb-75c7-a4b7-9358e1814b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430343" name="019d7121-b4cb-75c7-a4b7-9358e1814be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61203" name="019d7121-f607-7cbf-8324-50e3bb6de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760786" name="019d7121-f607-7cbf-8324-50e3bb6decd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926801" name="019d7123-f84b-722f-8c10-8c054ec79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297322" name="019d7123-f84b-722f-8c10-8c054ec79a2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873937" name="019d7124-3891-763a-be68-9e0ab02417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833442" name="019d7124-3891-763a-be68-9e0ab02417a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690677" name="019d7125-943c-76e1-b319-73ca29ab2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249793" name="019d7125-943c-76e1-b319-73ca29ab24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394687" name="019d7125-e1a2-7084-b7aa-e69c3cf2f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895143" name="019d7125-e1a2-7084-b7aa-e69c3cf2f3c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195205" name="019d7130-d4ae-727a-bd62-8fd903a78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879756" name="019d7130-d4ae-727a-bd62-8fd903a780d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286647" name="019d712e-7bf8-747f-86b5-663761683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05543" name="019d712e-7bf8-747f-86b5-663761683c4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213759" name="019d712f-cf7a-7d48-b778-d1ed182f5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9895" name="019d712f-cf7a-7d48-b778-d1ed182f5d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368088" name="019d7130-0fca-7bbc-ae76-932ae9b17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004759" name="019d7130-0fca-7bbc-ae76-932ae9b173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819854" name="019d7131-b949-7e24-85d5-eedaf28d7e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189284" name="019d7131-b949-7e24-85d5-eedaf28d7e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490558" name="019d7131-e134-70f2-904b-8265d84ea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681809" name="019d7131-e134-70f2-904b-8265d84eae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838141" name="019d7133-0250-7948-b363-a96a07c7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797302" name="019d7133-0250-7948-b363-a96a07c7de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93505229" name="019d7133-2d8a-7c31-b0ff-c69f3049a3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03796" name="019d7133-2d8a-7c31-b0ff-c69f3049a36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029830" name="019d7134-7011-75ac-85d0-df7e2e5c6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647612" name="019d7134-7011-75ac-85d0-df7e2e5c67e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325325" name="019d7135-65fc-76e7-8fd6-293bd4e766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908217" name="019d7135-65fc-76e7-8fd6-293bd4e7662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209673" name="019d7136-cddd-7313-a5aa-f57e27041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75961" name="019d7136-cddd-7313-a5aa-f57e27041aa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260271" name="019d7136-f9bb-79eb-9f4d-5bd6938a9c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361197" name="019d7136-f9bb-79eb-9f4d-5bd6938a9c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968856" name="019d713b-2bb3-7a2e-a219-a62a84be3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827852" name="019d713b-2bb3-7a2e-a219-a62a84be360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014702" name="019d713b-4caa-7535-969a-e41788829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114544" name="019d713b-4caa-7535-969a-e4178882961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246447" name="019d713c-6529-78ad-9d55-79a865092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369409" name="019d713c-6529-78ad-9d55-79a865092a3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486289" name="019d713c-ca8c-74e9-af7d-97e4d5893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310152" name="019d713c-ca8c-74e9-af7d-97e4d5893ab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076417" name="019d713d-c8ef-78e4-b4ed-555171df9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147699" name="019d713d-c8ef-78e4-b4ed-555171df9fe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866701" name="019d713e-51d0-7e57-9fcd-daac24076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962722" name="019d713e-51d0-7e57-9fcd-daac240765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6014701" name="019d7142-a921-701c-b92f-fd9d2d26b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67132" name="019d7142-a921-701c-b92f-fd9d2d26bc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5243655" name="019d7142-e8ad-74a4-9cc6-f8098bd92d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772711" name="019d7142-e8ad-74a4-9cc6-f8098bd92d1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907983" name="019d7143-e113-702b-ba11-874d4597d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684154" name="019d7143-e113-702b-ba11-874d4597d9a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18838" name="019d7144-5a27-7fe9-9b80-710005bc14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794295" name="019d7144-5a27-7fe9-9b80-710005bc14f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700339" name="019d7145-d9b9-7231-b76d-c54bd646f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529120" name="019d7145-d9b9-7231-b76d-c54bd646fd7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70731943" name="019d7146-5db7-787e-ac94-542bb2230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825221" name="019d7146-5db7-787e-ac94-542bb223018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483685" name="019d7149-b441-7b11-9cd8-89a6b3321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896790" name="019d7149-b441-7b11-9cd8-89a6b3321ea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633178" name="019d7149-f26a-7d8f-9871-dce9d8e9f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97455" name="019d7149-f26a-7d8f-9871-dce9d8e9f63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652004" name="019d714c-06cb-7cae-9a49-3f6c99f24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363470" name="019d714c-06cb-7cae-9a49-3f6c99f247f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918666" name="019d714c-3e53-7dc6-b4e2-5e31501e7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08856" name="019d714c-3e53-7dc6-b4e2-5e31501e76c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5040948" name="019d714d-c2ab-7842-90b6-cf21698a6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05925" name="019d714d-c2ab-7842-90b6-cf21698a6fb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977482" name="019d714d-f4a7-7e0b-a718-76414eb30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729731" name="019d714d-f4a7-7e0b-a718-76414eb3061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Ligusterweg 11 8906 Bonstetten</w:t>
          </w:r>
        </w:p>
        <w:p>
          <w:pPr>
            <w:spacing w:before="0" w:after="0"/>
          </w:pPr>
          <w:r>
            <w:t>DN 334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