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Ausserdorfstrasse 91, Wislikofen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841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211749472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0327927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