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964459" name="019d8aed-2dba-75df-bbbd-bdc190c97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780240" name="019d8aed-2dba-75df-bbbd-bdc190c97a0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159259" name="019d8aed-5b4b-72d9-a0b0-4c356705b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07198" name="019d8aed-5b4b-72d9-a0b0-4c356705be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582119" name="019d8af3-80bc-7a6d-b56f-a672711f9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6025" name="019d8af3-80bc-7a6d-b56f-a672711f927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113006" name="019d8af3-b3b9-78d9-af88-a9ba7e18c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654311" name="019d8af3-b3b9-78d9-af88-a9ba7e18cb6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755193" name="019d8af5-a56b-706c-97f9-e91f7b13b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39865" name="019d8af5-a56b-706c-97f9-e91f7b13b13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809159" name="019d8af5-c35a-76f5-901e-b2ad63092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778486" name="019d8af5-c35a-76f5-901e-b2ad630924d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423348" name="019d8af7-a0bb-71de-91bf-951371d61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186126" name="019d8af7-a0bb-71de-91bf-951371d61c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669855" name="019d8af7-d0af-7814-b011-c6218ada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830200" name="019d8af7-d0af-7814-b011-c6218adadac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025450" name="019d8af9-499f-7dba-8903-2ded933c9e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009467" name="019d8af9-499f-7dba-8903-2ded933c9e4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174211" name="019d8af9-b52c-7a95-80fa-bed3b237f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713425" name="019d8af9-b52c-7a95-80fa-bed3b237f47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227479" name="019d8afa-bcee-78d7-95ef-64b0573c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888214" name="019d8afa-bcee-78d7-95ef-64b0573c0c1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107216" name="019d8afb-8fa1-79d2-bf9e-15c903f30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409" name="019d8afb-8fa1-79d2-bf9e-15c903f30d8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798014" name="019d8afb-ef5f-773f-b4f8-21f96f27b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184555" name="019d8afb-ef5f-773f-b4f8-21f96f27b4d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368670" name="019d8afc-140f-76b3-b8bc-8463477839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176176" name="019d8afc-140f-76b3-b8bc-8463477839a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geamtes Haus </w:t>
            </w:r>
          </w:p>
          <w:p>
            <w:pPr>
              <w:spacing w:before="0" w:after="0"/>
            </w:pPr>
            <w:r>
              <w:t>DG/ 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Schlake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62962" name="019d8afc-b585-75e6-9936-ac7d8d223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945424" name="019d8afc-b585-75e6-9936-ac7d8d2235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35322" name="019d8afd-9324-7827-94c2-73d162f4a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388703" name="019d8afd-9324-7827-94c2-73d162f4a62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Tteppenhaus / Gang </w:t>
            </w:r>
          </w:p>
          <w:p>
            <w:pPr>
              <w:spacing w:before="0" w:after="0"/>
            </w:pPr>
            <w:r>
              <w:t>DG/UG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557386" name="019d8afe-fb03-7d0f-8ae4-7953ce71c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989959" name="019d8afe-fb03-7d0f-8ae4-7953ce71cd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813195" name="019d8aff-6482-7769-a11d-ada02d954b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8909" name="019d8aff-6482-7769-a11d-ada02d954b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Tteppenhaus / Gang </w:t>
            </w:r>
          </w:p>
          <w:p>
            <w:pPr>
              <w:spacing w:before="0" w:after="0"/>
            </w:pPr>
            <w:r>
              <w:t>DG/UG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233815" name="019d8b00-4543-7f49-91e5-3ef176661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368329" name="019d8b00-4543-7f49-91e5-3ef176661d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215957" name="019d8b00-6038-7892-832d-71d12e4da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320570" name="019d8b00-6038-7892-832d-71d12e4da5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Postschalter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065778" name="019d8b0a-4668-760c-894f-eb5778c4f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38421" name="019d8b0a-4668-760c-894f-eb5778c4fe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970524" name="019d8b0a-a9ec-7c48-acb8-0e2395edc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277084" name="019d8b0a-a9ec-7c48-acb8-0e2395edc8a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676046" name="019d8b0d-8f0f-7b18-88e9-55019eb89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688533" name="019d8b0d-8f0f-7b18-88e9-55019eb890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05952" name="019d8b0d-dc43-77a1-a862-5f1aac36f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938995" name="019d8b0d-dc43-77a1-a862-5f1aac36f7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599149" name="019d8b0f-19bd-7c2c-b7c2-1a982f9b8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080201" name="019d8b0f-19bd-7c2c-b7c2-1a982f9b82d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394567" name="019d8b0f-3877-7967-b35f-235f426fd0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39723" name="019d8b0f-3877-7967-b35f-235f426fd0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773903" name="019d8b13-67a9-779a-895a-c977529c0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68978" name="019d8b13-67a9-779a-895a-c977529c090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910361" name="019d8b13-b1b7-7fcd-869c-00bdebbfd7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025806" name="019d8b13-b1b7-7fcd-869c-00bdebbfd7a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083589" name="019d8b14-900d-71fa-b8dd-99df150a8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734525" name="019d8b14-900d-71fa-b8dd-99df150a821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823077" name="019d8b14-be6b-769f-b792-bfc63f226a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02947" name="019d8b14-be6b-769f-b792-bfc63f226ae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711587" name="019d8b15-80c5-7b26-be44-5a756f32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576041" name="019d8b15-80c5-7b26-be44-5a756f322e5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345344" name="019d8b15-bd44-77da-8fd2-44932ab4da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02215" name="019d8b15-bd44-77da-8fd2-44932ab4dab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157587" name="019d8b18-dcf1-7715-9846-363c29fae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103031" name="019d8b18-dcf1-7715-9846-363c29fae9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714605" name="019d8b19-7667-7cb6-b954-1f8291e8a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035878" name="019d8b19-7667-7cb6-b954-1f8291e8a9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424198" name="019d8b1a-24f3-7178-b976-c6924ad0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01134" name="019d8b1a-24f3-7178-b976-c6924ad046c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216216" name="019d8b1a-3edb-7bfe-b723-b6dd414e90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099830" name="019d8b1a-3edb-7bfe-b723-b6dd414e90a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473158" name="019d8b1b-0b82-774e-89f5-ca1cee330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040136" name="019d8b1b-0b82-774e-89f5-ca1cee330cd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182653" name="019d8b1b-4f83-7f9a-b6ac-3c3711451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962321" name="019d8b1b-4f83-7f9a-b6ac-3c3711451ee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428776" name="019d8b1b-cf3a-7ca2-8eaa-ee76d2c18e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041981" name="019d8b1b-cf3a-7ca2-8eaa-ee76d2c18ef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742566" name="019d8b1b-f78a-751d-bc38-0008af24a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131213" name="019d8b1b-f78a-751d-bc38-0008af24a97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926173" name="019d8b1f-09fb-7cf2-b818-2b4c7dd0b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386218" name="019d8b1f-09fb-7cf2-b818-2b4c7dd0b39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52113" name="019d8b2c-7f11-718b-8aa7-e92ba3d73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069209" name="019d8b2c-7f11-718b-8aa7-e92ba3d7317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792871" name="019d8b2c-e025-7509-ab89-fb6bf2f9e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599293" name="019d8b2c-e025-7509-ab89-fb6bf2f9e52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732400" name="019d8b2d-982b-707d-b2d6-5adaecf0e9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776790" name="019d8b2d-982b-707d-b2d6-5adaecf0e97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658600" name="019d8b34-bb1e-7383-883b-90880c55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72895" name="019d8b34-bb1e-7383-883b-90880c554d1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605705" name="019d8b34-eb91-7fdd-b345-4b7d7ccdb5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659151" name="019d8b34-eb91-7fdd-b345-4b7d7ccdb59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916565" name="019d8b36-7d22-7a87-9738-7fd10e167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917598" name="019d8b36-7d22-7a87-9738-7fd10e167ac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442942" name="019d8b36-9d45-75cd-9ed2-19f49b7d1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90551" name="019d8b36-9d45-75cd-9ed2-19f49b7d109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649098" name="019d8b37-b0ac-77be-99d8-d3c63e81b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27062" name="019d8b37-b0ac-77be-99d8-d3c63e81be4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28647" name="019d8b37-e17a-799a-bf70-d6c405d31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993022" name="019d8b37-e17a-799a-bf70-d6c405d31ae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638392" name="019d8b3a-3c25-7e2c-b6e6-faa3f8902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544188" name="019d8b3a-3c25-7e2c-b6e6-faa3f8902d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738715" name="019d8b3a-f90b-78c0-8db4-65a3ef235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339311" name="019d8b3a-f90b-78c0-8db4-65a3ef2357c9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96057" name="019d8b3c-528d-7338-8322-4366e024f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581991" name="019d8b3c-528d-7338-8322-4366e024f75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748110" name="019d8b3c-a20c-7cc9-9596-038a701f3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626409" name="019d8b3c-a20c-7cc9-9596-038a701f398d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Ausserdorfstrasse 91, Wislikofen</w:t>
          </w:r>
        </w:p>
        <w:p>
          <w:pPr>
            <w:spacing w:before="0" w:after="0"/>
          </w:pPr>
          <w:r>
            <w:t>DN 841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