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Ligusterweg 11 8906 Bonstetten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334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484591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453689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