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2618432" name="019d711e-4e14-7c99-b4b8-f6725db59a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143660" name="019d711e-4e14-7c99-b4b8-f6725db59a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4546187" name="019d711e-c173-72c7-9d10-47f1644b4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889018" name="019d711e-c173-72c7-9d10-47f1644b442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9819010" name="019d7120-353c-79e2-94c0-7d9b93f4a7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519478" name="019d7120-353c-79e2-94c0-7d9b93f4a75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1388627" name="019d7120-ad53-7e5a-83cb-21b088e5f8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413540" name="019d7120-ad53-7e5a-83cb-21b088e5f8f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2546703" name="019d7121-b4cb-75c7-a4b7-9358e1814b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741472" name="019d7121-b4cb-75c7-a4b7-9358e1814be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5256987" name="019d7121-f607-7cbf-8324-50e3bb6de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518953" name="019d7121-f607-7cbf-8324-50e3bb6decd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4899125" name="019d7123-f84b-722f-8c10-8c054ec79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83860" name="019d7123-f84b-722f-8c10-8c054ec79a2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2437049" name="019d7124-3891-763a-be68-9e0ab02417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88037" name="019d7124-3891-763a-be68-9e0ab02417a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3563649" name="019d7125-943c-76e1-b319-73ca29ab24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735425" name="019d7125-943c-76e1-b319-73ca29ab244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3777747" name="019d7125-e1a2-7084-b7aa-e69c3cf2f3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562215" name="019d7125-e1a2-7084-b7aa-e69c3cf2f3c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7094892" name="019d7130-d4ae-727a-bd62-8fd903a780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963047" name="019d7130-d4ae-727a-bd62-8fd903a780d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758309" name="019d712e-7bf8-747f-86b5-663761683c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371025" name="019d712e-7bf8-747f-86b5-663761683c4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2621621" name="019d712f-cf7a-7d48-b778-d1ed182f5d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736130" name="019d712f-cf7a-7d48-b778-d1ed182f5d7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3299425" name="019d7130-0fca-7bbc-ae76-932ae9b173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82963" name="019d7130-0fca-7bbc-ae76-932ae9b1731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6541642" name="019d7131-b949-7e24-85d5-eedaf28d7e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549873" name="019d7131-b949-7e24-85d5-eedaf28d7ea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2111088" name="019d7131-e134-70f2-904b-8265d84eae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61502" name="019d7131-e134-70f2-904b-8265d84eae5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5477600" name="019d7133-0250-7948-b363-a96a07c7de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725378" name="019d7133-0250-7948-b363-a96a07c7dea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372005335" name="019d7133-2d8a-7c31-b0ff-c69f3049a3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715464" name="019d7133-2d8a-7c31-b0ff-c69f3049a36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4423074" name="019d7134-7011-75ac-85d0-df7e2e5c6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387003" name="019d7134-7011-75ac-85d0-df7e2e5c67e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2311797" name="019d7135-65fc-76e7-8fd6-293bd4e766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21307" name="019d7135-65fc-76e7-8fd6-293bd4e7662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8481541" name="019d7136-cddd-7313-a5aa-f57e27041a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508295" name="019d7136-cddd-7313-a5aa-f57e27041aa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9567080" name="019d7136-f9bb-79eb-9f4d-5bd6938a9c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411161" name="019d7136-f9bb-79eb-9f4d-5bd6938a9c2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8889018" name="019d713b-2bb3-7a2e-a219-a62a84be36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78204" name="019d713b-2bb3-7a2e-a219-a62a84be360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7621456" name="019d713b-4caa-7535-969a-e417888296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973809" name="019d713b-4caa-7535-969a-e4178882961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417981" name="019d713c-6529-78ad-9d55-79a865092a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825797" name="019d713c-6529-78ad-9d55-79a865092a3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9129003" name="019d713c-ca8c-74e9-af7d-97e4d5893a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329175" name="019d713c-ca8c-74e9-af7d-97e4d5893ab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1588107" name="019d713d-c8ef-78e4-b4ed-555171df9f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29937" name="019d713d-c8ef-78e4-b4ed-555171df9fe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4821087" name="019d713e-51d0-7e57-9fcd-daac240765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485859" name="019d713e-51d0-7e57-9fcd-daac2407654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5151216" name="019d7142-a921-701c-b92f-fd9d2d26bc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851351" name="019d7142-a921-701c-b92f-fd9d2d26bce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9996503" name="019d7142-e8ad-74a4-9cc6-f8098bd92d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427464" name="019d7142-e8ad-74a4-9cc6-f8098bd92d1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8960894" name="019d7143-e113-702b-ba11-874d4597d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432419" name="019d7143-e113-702b-ba11-874d4597d9a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2125124" name="019d7144-5a27-7fe9-9b80-710005bc14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624623" name="019d7144-5a27-7fe9-9b80-710005bc14f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3496986" name="019d7145-d9b9-7231-b76d-c54bd646fd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681794" name="019d7145-d9b9-7231-b76d-c54bd646fd7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85256581" name="019d7146-5db7-787e-ac94-542bb22301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561391" name="019d7146-5db7-787e-ac94-542bb223018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5474864" name="019d7149-b441-7b11-9cd8-89a6b3321e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448678" name="019d7149-b441-7b11-9cd8-89a6b3321eaf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369250" name="019d7149-f26a-7d8f-9871-dce9d8e9f6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350251" name="019d7149-f26a-7d8f-9871-dce9d8e9f63b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Fassade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9191046" name="019d714c-06cb-7cae-9a49-3f6c99f24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256118" name="019d714c-06cb-7cae-9a49-3f6c99f247f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5572465" name="019d714c-3e53-7dc6-b4e2-5e31501e76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474761" name="019d714c-3e53-7dc6-b4e2-5e31501e76c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 Sitzplatz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6275630" name="019d714d-c2ab-7842-90b6-cf21698a6f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94742" name="019d714d-c2ab-7842-90b6-cf21698a6fb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6989915" name="019d714d-f4a7-7e0b-a718-76414eb306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757387" name="019d714d-f4a7-7e0b-a718-76414eb3061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Ligusterweg 11 8906 Bonstetten</w:t>
          </w:r>
        </w:p>
        <w:p>
          <w:pPr>
            <w:spacing w:before="0" w:after="0"/>
          </w:pPr>
          <w:r>
            <w:t>DN 334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