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MFH.Ringstrasse 9 Ringstrasse 9, 4562 Biberist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834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34099072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2321790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