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Bergblumenstrasse 42, 8408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505433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856104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