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3347912" name="a515c160-1e1c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07466" name="a515c160-1e1c-11f1-b2e4-6742d2fd725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6771193" name="a6e7e950-1e1c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679630" name="a6e7e950-1e1c-11f1-b2e4-6742d2fd725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5564178" name="b600f670-1e1c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587852" name="b600f670-1e1c-11f1-b2e4-6742d2fd725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3629720" name="be450d30-1e1c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920003" name="be450d30-1e1c-11f1-b2e4-6742d2fd725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7357044" name="cb8d51f0-1e1c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461871" name="cb8d51f0-1e1c-11f1-b2e4-6742d2fd725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4798778" name="d05c6630-1e1c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314989" name="d05c6630-1e1c-11f1-b2e4-6742d2fd725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3842872" name="ea1e7c20-1e1c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412986" name="ea1e7c20-1e1c-11f1-b2e4-6742d2fd725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2242241" name="ee393480-1e1c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087611" name="ee393480-1e1c-11f1-b2e4-6742d2fd725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4371525" name="0256e4d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116418" name="0256e4d0-1e1d-11f1-b2e4-6742d2fd725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5541491" name="069ccbe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806472" name="069ccbe0-1e1d-11f1-b2e4-6742d2fd725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Radiatirennischen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Korkdämmung </w:t>
            </w:r>
          </w:p>
          <w:p>
            <w:pPr>
              <w:spacing w:before="0" w:after="0"/>
            </w:pPr>
            <w:r>
              <w:t>Aussenwand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7202350" name="124d0b8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622928" name="124d0b80-1e1d-11f1-b2e4-6742d2fd725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3472469" name="16fd4d2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453401" name="16fd4d20-1e1d-11f1-b2e4-6742d2fd725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1209828" name="4836508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101680" name="48365080-1e1d-11f1-b2e4-6742d2fd725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7228466" name="4d52735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019827" name="4d527350-1e1d-11f1-b2e4-6742d2fd725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8462604" name="5ed94c2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772057" name="5ed94c20-1e1d-11f1-b2e4-6742d2fd725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9399483" name="616b8fc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478615" name="616b8fc0-1e1d-11f1-b2e4-6742d2fd725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8238956" name="673f42c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185716" name="673f42c0-1e1d-11f1-b2e4-6742d2fd725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1655496" name="6c5fd26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718876" name="6c5fd260-1e1d-11f1-b2e4-6742d2fd725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1884158" name="8bb3623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592011" name="8bb36230-1e1d-11f1-b2e4-6742d2fd725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8657212" name="90c21780-1e1d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646567" name="90c21780-1e1d-11f1-b2e4-6742d2fd725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045671" name="1be6d1c0-1e1e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393167" name="1be6d1c0-1e1e-11f1-b2e4-6742d2fd725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0088455" name="1e46e1d0-1e1e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781704" name="1e46e1d0-1e1e-11f1-b2e4-6742d2fd725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9299201" name="3cdec2c0-1e1e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94853" name="3cdec2c0-1e1e-11f1-b2e4-6742d2fd725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486790" name="3f743ab0-1e1e-11f1-b2e4-6742d2fd7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415604" name="3f743ab0-1e1e-11f1-b2e4-6742d2fd725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5030228" name="019d48fe-83b7-79f2-95a1-daf3ab8c79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373967" name="019d48fe-83b7-79f2-95a1-daf3ab8c796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853445" name="019d48fe-b618-704b-a6f1-671b35d7b5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827035" name="019d48fe-b618-704b-a6f1-671b35d7b5b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6247076" name="019d48ff-bbd2-70f7-9882-ec72934611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939475" name="019d48ff-bbd2-70f7-9882-ec729346114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2695204" name="019d48ff-db2b-77bb-bdd2-f3c0d43d14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624102" name="019d48ff-db2b-77bb-bdd2-f3c0d43d14e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7195620" name="019d4900-761c-7906-96e8-a3651af0e5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901450" name="019d4900-761c-7906-96e8-a3651af0e57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8883671" name="019d4900-a487-7142-b208-f702a4780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137999" name="019d4900-a487-7142-b208-f702a4780c2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0267592" name="019d4901-1ba0-761a-b248-c7b7f8e34e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407719" name="019d4901-1ba0-761a-b248-c7b7f8e34e3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3952455" name="019d4901-378c-7f74-86ec-dc45e7e07d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027932" name="019d4901-378c-7f74-86ec-dc45e7e07d2f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Bergblumenstrasse 42, 8408 Winterthur</w:t>
          </w:r>
        </w:p>
        <w:p>
          <w:pPr>
            <w:spacing w:before="0" w:after="0"/>
          </w:pPr>
          <w:r>
            <w:t>779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