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EFH.Rebenweg 17 Rebenweg 17, 5647 Oberrüti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574090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79661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