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706597" name="019d717d-8cf1-77f7-a184-431b479d2d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112783" name="019d717d-8cf1-77f7-a184-431b479d2d9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437191" name="019d717d-b032-79c3-816d-fc7725653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938075" name="019d717d-b032-79c3-816d-fc77256531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902068" name="019d717e-8502-7afd-ab12-676a24ed58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945395" name="019d717e-8502-7afd-ab12-676a24ed58f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487845" name="019d717e-b7dc-7236-9602-4fafffccbb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301621" name="019d717e-b7dc-7236-9602-4fafffccbb8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alle 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457323" name="019d717f-bc5e-767b-91e4-5335862f4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436354" name="019d717f-bc5e-767b-91e4-5335862f4c1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210862" name="019d717f-e447-70d3-8921-b78ff9dcbf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080113" name="019d717f-e447-70d3-8921-b78ff9dcbf8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91685" name="019d7181-4578-7281-9ad7-fd05753137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230292" name="019d7181-4578-7281-9ad7-fd05753137c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694155" name="019d7181-636c-7540-9144-38f9efc94e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050690" name="019d7181-636c-7540-9144-38f9efc94ee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063645" name="019d7182-6453-7994-b101-6efd57f15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440415" name="019d7182-6453-7994-b101-6efd57f15e9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129500" name="019d7182-8eba-7d0f-99ef-4c4e995b10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938449" name="019d7182-8eba-7d0f-99ef-4c4e995b10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622629" name="019d7184-15e2-7222-90eb-6ca7a6f2c7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281813" name="019d7184-15e2-7222-90eb-6ca7a6f2c70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5006922" name="019d7187-fb6d-7172-b8b1-ccbd551ae1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194734" name="019d7187-fb6d-7172-b8b1-ccbd551ae1f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469264" name="019d7189-7e3e-768c-85ae-22ad327976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320410" name="019d7189-7e3e-768c-85ae-22ad3279769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710008" name="019d718a-8982-7e84-acb7-d8bb6cf3a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581712" name="019d718a-8982-7e84-acb7-d8bb6cf3a75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11664" name="019d7190-5d45-7382-b3d7-f69b24847e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109665" name="019d7190-5d45-7382-b3d7-f69b24847e8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329304" name="019d7190-7652-7811-b05b-7fc3483274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831882" name="019d7190-7652-7811-b05b-7fc3483274e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276921" name="019d7192-15f2-7667-bb51-c6d91e3542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965410" name="019d7192-15f2-7667-bb51-c6d91e3542a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867866" name="019d7192-3ca4-78a5-8018-df7d883aa6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246093" name="019d7192-3ca4-78a5-8018-df7d883aa66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648837" name="019d7193-a3fe-7e38-8f49-d684d0fa45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056505" name="019d7193-a3fe-7e38-8f49-d684d0fa459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583422" name="019d7193-bf25-7c61-a819-e29437e50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452" name="019d7193-bf25-7c61-a819-e29437e5016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17073" name="019d7195-8011-715e-a6ae-706438ee5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193758" name="019d7195-8011-715e-a6ae-706438ee5b2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030795" name="019d7195-a26b-7201-b612-b55ef7e55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271792" name="019d7195-a26b-7201-b612-b55ef7e55a0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EFH.Rebenweg 17 Rebenweg 17, 5647 Oberrüti</w:t>
          </w:r>
        </w:p>
        <w:p>
          <w:pPr>
            <w:spacing w:before="0" w:after="0"/>
          </w:pPr>
          <w:r>
            <w:t>DN 845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